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03FCD2">
      <w:pPr>
        <w:rPr>
          <w:sz w:val="26"/>
          <w:szCs w:val="26"/>
        </w:rPr>
      </w:pPr>
    </w:p>
    <w:p w14:paraId="10A92710">
      <w:pPr>
        <w:spacing w:line="276" w:lineRule="auto"/>
        <w:jc w:val="center"/>
        <w:rPr>
          <w:rFonts w:hint="default" w:ascii="Times New Roman" w:hAnsi="Times New Roman"/>
          <w:b/>
          <w:sz w:val="26"/>
          <w:szCs w:val="26"/>
          <w:lang w:val="vi-VN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MA TRẬN ĐỀ </w:t>
      </w:r>
      <w:r>
        <w:rPr>
          <w:rFonts w:ascii="Times New Roman" w:hAnsi="Times New Roman"/>
          <w:b/>
          <w:sz w:val="26"/>
          <w:szCs w:val="26"/>
        </w:rPr>
        <w:t>KHẢO SÁT CHẤT LƯỢNG</w:t>
      </w:r>
      <w:r>
        <w:rPr>
          <w:rFonts w:hint="default" w:ascii="Times New Roman" w:hAnsi="Times New Roman"/>
          <w:b/>
          <w:sz w:val="26"/>
          <w:szCs w:val="26"/>
          <w:lang w:val="vi-VN"/>
        </w:rPr>
        <w:t xml:space="preserve">   </w:t>
      </w:r>
      <w:r>
        <w:rPr>
          <w:rFonts w:hint="default" w:ascii="Times New Roman" w:hAnsi="Times New Roman"/>
          <w:b/>
          <w:sz w:val="26"/>
          <w:szCs w:val="26"/>
          <w:lang w:val="vi-VN"/>
        </w:rPr>
        <w:t xml:space="preserve">8 TUẦN </w:t>
      </w:r>
      <w:r>
        <w:rPr>
          <w:rFonts w:ascii="Times New Roman" w:hAnsi="Times New Roman"/>
          <w:b/>
          <w:sz w:val="26"/>
          <w:szCs w:val="26"/>
        </w:rPr>
        <w:t>HK I NĂM HỌC 202</w:t>
      </w:r>
      <w:r>
        <w:rPr>
          <w:rFonts w:hint="default" w:ascii="Times New Roman" w:hAnsi="Times New Roman"/>
          <w:b/>
          <w:sz w:val="26"/>
          <w:szCs w:val="26"/>
          <w:lang w:val="vi-VN"/>
        </w:rPr>
        <w:t>5</w:t>
      </w:r>
      <w:r>
        <w:rPr>
          <w:rFonts w:ascii="Times New Roman" w:hAnsi="Times New Roman"/>
          <w:b/>
          <w:sz w:val="26"/>
          <w:szCs w:val="26"/>
        </w:rPr>
        <w:t xml:space="preserve"> - 202</w:t>
      </w:r>
      <w:r>
        <w:rPr>
          <w:rFonts w:hint="default" w:ascii="Times New Roman" w:hAnsi="Times New Roman"/>
          <w:b/>
          <w:sz w:val="26"/>
          <w:szCs w:val="26"/>
          <w:lang w:val="vi-VN"/>
        </w:rPr>
        <w:t>6</w:t>
      </w:r>
    </w:p>
    <w:p w14:paraId="662C757B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jc w:val="center"/>
        <w:rPr>
          <w:rFonts w:ascii="Times New Roman" w:hAnsi="Times New Roman"/>
          <w:b/>
          <w:sz w:val="26"/>
          <w:szCs w:val="26"/>
        </w:rPr>
      </w:pPr>
      <w:bookmarkStart w:id="0" w:name="_GoBack"/>
      <w:bookmarkEnd w:id="0"/>
    </w:p>
    <w:p w14:paraId="3531490A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MÔN: TIẾNG ANH 7 – THỜI GIAN LÀM BÀI (60 PHÚT)</w:t>
      </w:r>
    </w:p>
    <w:p w14:paraId="69AA95A9">
      <w:pPr>
        <w:rPr>
          <w:rFonts w:hint="default"/>
          <w:sz w:val="26"/>
          <w:szCs w:val="26"/>
          <w:lang w:val="vi-VN"/>
        </w:rPr>
      </w:pPr>
    </w:p>
    <w:tbl>
      <w:tblPr>
        <w:tblStyle w:val="12"/>
        <w:tblW w:w="151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8"/>
        <w:gridCol w:w="2106"/>
        <w:gridCol w:w="863"/>
        <w:gridCol w:w="996"/>
        <w:gridCol w:w="865"/>
        <w:gridCol w:w="996"/>
        <w:gridCol w:w="863"/>
        <w:gridCol w:w="996"/>
        <w:gridCol w:w="1066"/>
        <w:gridCol w:w="996"/>
        <w:gridCol w:w="1360"/>
        <w:gridCol w:w="996"/>
        <w:gridCol w:w="1233"/>
      </w:tblGrid>
      <w:tr w14:paraId="37E4C5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2" w:type="dxa"/>
            <w:vMerge w:val="restart"/>
            <w:shd w:val="clear" w:color="auto" w:fill="auto"/>
            <w:noWrap w:val="0"/>
            <w:vAlign w:val="center"/>
          </w:tcPr>
          <w:p w14:paraId="741B7750">
            <w:pPr>
              <w:spacing w:line="288" w:lineRule="auto"/>
              <w:ind w:left="-10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NỘI DUNG KIẾN THỨC</w:t>
            </w:r>
          </w:p>
        </w:tc>
        <w:tc>
          <w:tcPr>
            <w:tcW w:w="2155" w:type="dxa"/>
            <w:vMerge w:val="restart"/>
            <w:shd w:val="clear" w:color="auto" w:fill="auto"/>
            <w:noWrap w:val="0"/>
            <w:vAlign w:val="center"/>
          </w:tcPr>
          <w:p w14:paraId="7182C2A1">
            <w:pPr>
              <w:spacing w:line="288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7399BAFB">
            <w:pPr>
              <w:spacing w:line="288" w:lineRule="auto"/>
              <w:ind w:left="-10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DẠNG BÀI</w:t>
            </w:r>
          </w:p>
        </w:tc>
        <w:tc>
          <w:tcPr>
            <w:tcW w:w="7553" w:type="dxa"/>
            <w:gridSpan w:val="8"/>
            <w:shd w:val="clear" w:color="auto" w:fill="auto"/>
            <w:noWrap w:val="0"/>
            <w:vAlign w:val="top"/>
          </w:tcPr>
          <w:p w14:paraId="699BA960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MỨC ĐỘ NHẬN THỨC</w:t>
            </w:r>
          </w:p>
        </w:tc>
        <w:tc>
          <w:tcPr>
            <w:tcW w:w="2375" w:type="dxa"/>
            <w:gridSpan w:val="2"/>
            <w:shd w:val="clear" w:color="auto" w:fill="auto"/>
            <w:noWrap w:val="0"/>
            <w:vAlign w:val="center"/>
          </w:tcPr>
          <w:p w14:paraId="73B9CAAA">
            <w:pPr>
              <w:spacing w:line="288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Tổng số câu</w:t>
            </w:r>
          </w:p>
        </w:tc>
        <w:tc>
          <w:tcPr>
            <w:tcW w:w="1249" w:type="dxa"/>
            <w:shd w:val="clear" w:color="auto" w:fill="auto"/>
            <w:noWrap w:val="0"/>
            <w:vAlign w:val="center"/>
          </w:tcPr>
          <w:p w14:paraId="351E9808">
            <w:pPr>
              <w:spacing w:line="288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Điểm số</w:t>
            </w:r>
          </w:p>
        </w:tc>
      </w:tr>
      <w:tr w14:paraId="5D8D6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2" w:type="dxa"/>
            <w:vMerge w:val="continue"/>
            <w:shd w:val="clear" w:color="auto" w:fill="auto"/>
            <w:noWrap w:val="0"/>
            <w:vAlign w:val="top"/>
          </w:tcPr>
          <w:p w14:paraId="77DE1C26">
            <w:pPr>
              <w:spacing w:line="288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155" w:type="dxa"/>
            <w:vMerge w:val="continue"/>
            <w:shd w:val="clear" w:color="auto" w:fill="auto"/>
            <w:noWrap w:val="0"/>
            <w:vAlign w:val="top"/>
          </w:tcPr>
          <w:p w14:paraId="289DC54E">
            <w:pPr>
              <w:spacing w:line="288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864" w:type="dxa"/>
            <w:gridSpan w:val="2"/>
            <w:shd w:val="clear" w:color="auto" w:fill="auto"/>
            <w:noWrap w:val="0"/>
            <w:vAlign w:val="top"/>
          </w:tcPr>
          <w:p w14:paraId="77DAEA56">
            <w:pPr>
              <w:spacing w:line="288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Nhận biết </w:t>
            </w:r>
          </w:p>
        </w:tc>
        <w:tc>
          <w:tcPr>
            <w:tcW w:w="1866" w:type="dxa"/>
            <w:gridSpan w:val="2"/>
            <w:shd w:val="clear" w:color="auto" w:fill="auto"/>
            <w:noWrap w:val="0"/>
            <w:vAlign w:val="top"/>
          </w:tcPr>
          <w:p w14:paraId="7A2C2523">
            <w:pPr>
              <w:spacing w:line="288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Thông hiểu </w:t>
            </w:r>
          </w:p>
        </w:tc>
        <w:tc>
          <w:tcPr>
            <w:tcW w:w="1808" w:type="dxa"/>
            <w:gridSpan w:val="2"/>
            <w:shd w:val="clear" w:color="auto" w:fill="auto"/>
            <w:noWrap w:val="0"/>
            <w:vAlign w:val="top"/>
          </w:tcPr>
          <w:p w14:paraId="60C01DA4">
            <w:pPr>
              <w:spacing w:line="288" w:lineRule="auto"/>
              <w:ind w:left="-107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Vận dụng </w:t>
            </w:r>
          </w:p>
        </w:tc>
        <w:tc>
          <w:tcPr>
            <w:tcW w:w="2015" w:type="dxa"/>
            <w:gridSpan w:val="2"/>
            <w:shd w:val="clear" w:color="auto" w:fill="auto"/>
            <w:noWrap w:val="0"/>
            <w:vAlign w:val="top"/>
          </w:tcPr>
          <w:p w14:paraId="242A85DD">
            <w:pPr>
              <w:spacing w:line="288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Vận dụng cao </w:t>
            </w:r>
          </w:p>
        </w:tc>
        <w:tc>
          <w:tcPr>
            <w:tcW w:w="2375" w:type="dxa"/>
            <w:gridSpan w:val="2"/>
            <w:shd w:val="clear" w:color="auto" w:fill="auto"/>
            <w:noWrap w:val="0"/>
            <w:vAlign w:val="top"/>
          </w:tcPr>
          <w:p w14:paraId="30CA7BDE">
            <w:pPr>
              <w:spacing w:line="276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249" w:type="dxa"/>
            <w:shd w:val="clear" w:color="auto" w:fill="auto"/>
            <w:noWrap w:val="0"/>
            <w:vAlign w:val="top"/>
          </w:tcPr>
          <w:p w14:paraId="67455D5C">
            <w:pPr>
              <w:spacing w:line="276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14:paraId="782574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2" w:type="dxa"/>
            <w:vMerge w:val="continue"/>
            <w:shd w:val="clear" w:color="auto" w:fill="auto"/>
            <w:noWrap w:val="0"/>
            <w:vAlign w:val="top"/>
          </w:tcPr>
          <w:p w14:paraId="6C8239DA">
            <w:pPr>
              <w:spacing w:line="288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155" w:type="dxa"/>
            <w:vMerge w:val="continue"/>
            <w:shd w:val="clear" w:color="auto" w:fill="auto"/>
            <w:noWrap w:val="0"/>
            <w:vAlign w:val="top"/>
          </w:tcPr>
          <w:p w14:paraId="2F0ADFE9">
            <w:pPr>
              <w:spacing w:line="288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872" w:type="dxa"/>
            <w:shd w:val="clear" w:color="auto" w:fill="auto"/>
            <w:noWrap w:val="0"/>
            <w:vAlign w:val="center"/>
          </w:tcPr>
          <w:p w14:paraId="3B0B4816">
            <w:pPr>
              <w:spacing w:line="288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Tự luận</w:t>
            </w:r>
          </w:p>
        </w:tc>
        <w:tc>
          <w:tcPr>
            <w:tcW w:w="992" w:type="dxa"/>
            <w:shd w:val="clear" w:color="auto" w:fill="auto"/>
            <w:noWrap w:val="0"/>
            <w:vAlign w:val="center"/>
          </w:tcPr>
          <w:p w14:paraId="25B40E2B">
            <w:pPr>
              <w:spacing w:line="288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Trắc nghiệm</w:t>
            </w:r>
          </w:p>
        </w:tc>
        <w:tc>
          <w:tcPr>
            <w:tcW w:w="874" w:type="dxa"/>
            <w:shd w:val="clear" w:color="auto" w:fill="auto"/>
            <w:noWrap w:val="0"/>
            <w:vAlign w:val="center"/>
          </w:tcPr>
          <w:p w14:paraId="289CE3AC">
            <w:pPr>
              <w:spacing w:line="288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Tự luận</w:t>
            </w:r>
          </w:p>
        </w:tc>
        <w:tc>
          <w:tcPr>
            <w:tcW w:w="992" w:type="dxa"/>
            <w:shd w:val="clear" w:color="auto" w:fill="auto"/>
            <w:noWrap w:val="0"/>
            <w:vAlign w:val="center"/>
          </w:tcPr>
          <w:p w14:paraId="0B62940E">
            <w:pPr>
              <w:spacing w:line="288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Trắc nghiệm</w:t>
            </w:r>
          </w:p>
        </w:tc>
        <w:tc>
          <w:tcPr>
            <w:tcW w:w="872" w:type="dxa"/>
            <w:shd w:val="clear" w:color="auto" w:fill="auto"/>
            <w:noWrap w:val="0"/>
            <w:vAlign w:val="center"/>
          </w:tcPr>
          <w:p w14:paraId="70DADAEB">
            <w:pPr>
              <w:spacing w:line="288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Tự luận</w:t>
            </w:r>
          </w:p>
        </w:tc>
        <w:tc>
          <w:tcPr>
            <w:tcW w:w="936" w:type="dxa"/>
            <w:shd w:val="clear" w:color="auto" w:fill="auto"/>
            <w:noWrap w:val="0"/>
            <w:vAlign w:val="center"/>
          </w:tcPr>
          <w:p w14:paraId="07769325">
            <w:pPr>
              <w:spacing w:line="288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Trắc nghiệm</w:t>
            </w:r>
          </w:p>
        </w:tc>
        <w:tc>
          <w:tcPr>
            <w:tcW w:w="1079" w:type="dxa"/>
            <w:shd w:val="clear" w:color="auto" w:fill="auto"/>
            <w:noWrap w:val="0"/>
            <w:vAlign w:val="center"/>
          </w:tcPr>
          <w:p w14:paraId="5C9BBA05">
            <w:pPr>
              <w:spacing w:line="288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Tự luận</w:t>
            </w:r>
          </w:p>
        </w:tc>
        <w:tc>
          <w:tcPr>
            <w:tcW w:w="936" w:type="dxa"/>
            <w:shd w:val="clear" w:color="auto" w:fill="auto"/>
            <w:noWrap w:val="0"/>
            <w:vAlign w:val="center"/>
          </w:tcPr>
          <w:p w14:paraId="4EBB0861">
            <w:pPr>
              <w:spacing w:line="288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Trắc nghiệm</w:t>
            </w:r>
          </w:p>
        </w:tc>
        <w:tc>
          <w:tcPr>
            <w:tcW w:w="1386" w:type="dxa"/>
            <w:shd w:val="clear" w:color="auto" w:fill="auto"/>
            <w:noWrap w:val="0"/>
            <w:vAlign w:val="center"/>
          </w:tcPr>
          <w:p w14:paraId="7A5213B0">
            <w:pPr>
              <w:spacing w:line="288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Tự luận</w:t>
            </w:r>
          </w:p>
        </w:tc>
        <w:tc>
          <w:tcPr>
            <w:tcW w:w="989" w:type="dxa"/>
            <w:shd w:val="clear" w:color="auto" w:fill="auto"/>
            <w:noWrap w:val="0"/>
            <w:vAlign w:val="center"/>
          </w:tcPr>
          <w:p w14:paraId="2144014E">
            <w:pPr>
              <w:spacing w:line="288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Trắc nghiệm</w:t>
            </w:r>
          </w:p>
        </w:tc>
        <w:tc>
          <w:tcPr>
            <w:tcW w:w="1249" w:type="dxa"/>
            <w:shd w:val="clear" w:color="auto" w:fill="auto"/>
            <w:noWrap w:val="0"/>
            <w:vAlign w:val="top"/>
          </w:tcPr>
          <w:p w14:paraId="0746247E">
            <w:pPr>
              <w:spacing w:line="276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14:paraId="5BD332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2" w:type="dxa"/>
            <w:shd w:val="clear" w:color="auto" w:fill="FFFFFF"/>
            <w:noWrap w:val="0"/>
            <w:vAlign w:val="top"/>
          </w:tcPr>
          <w:p w14:paraId="3E28A4D7">
            <w:pPr>
              <w:spacing w:line="276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(1)</w:t>
            </w:r>
          </w:p>
        </w:tc>
        <w:tc>
          <w:tcPr>
            <w:tcW w:w="2155" w:type="dxa"/>
            <w:shd w:val="clear" w:color="auto" w:fill="FFFFFF"/>
            <w:noWrap w:val="0"/>
            <w:vAlign w:val="top"/>
          </w:tcPr>
          <w:p w14:paraId="4F4017A3">
            <w:pPr>
              <w:spacing w:line="276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(2)</w:t>
            </w:r>
          </w:p>
        </w:tc>
        <w:tc>
          <w:tcPr>
            <w:tcW w:w="872" w:type="dxa"/>
            <w:shd w:val="clear" w:color="auto" w:fill="FFFFFF"/>
            <w:noWrap w:val="0"/>
            <w:vAlign w:val="top"/>
          </w:tcPr>
          <w:p w14:paraId="7AA2FE82">
            <w:pPr>
              <w:spacing w:line="276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(3)</w:t>
            </w:r>
          </w:p>
        </w:tc>
        <w:tc>
          <w:tcPr>
            <w:tcW w:w="992" w:type="dxa"/>
            <w:shd w:val="clear" w:color="auto" w:fill="FFFFFF"/>
            <w:noWrap w:val="0"/>
            <w:vAlign w:val="top"/>
          </w:tcPr>
          <w:p w14:paraId="18DD3FE3">
            <w:pPr>
              <w:spacing w:line="276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(4)</w:t>
            </w:r>
          </w:p>
        </w:tc>
        <w:tc>
          <w:tcPr>
            <w:tcW w:w="874" w:type="dxa"/>
            <w:shd w:val="clear" w:color="auto" w:fill="FFFFFF"/>
            <w:noWrap w:val="0"/>
            <w:vAlign w:val="top"/>
          </w:tcPr>
          <w:p w14:paraId="33B817EE">
            <w:pPr>
              <w:spacing w:line="276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(5)</w:t>
            </w:r>
          </w:p>
        </w:tc>
        <w:tc>
          <w:tcPr>
            <w:tcW w:w="992" w:type="dxa"/>
            <w:shd w:val="clear" w:color="auto" w:fill="FFFFFF"/>
            <w:noWrap w:val="0"/>
            <w:vAlign w:val="top"/>
          </w:tcPr>
          <w:p w14:paraId="06D0D249">
            <w:pPr>
              <w:spacing w:line="276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(6)</w:t>
            </w:r>
          </w:p>
        </w:tc>
        <w:tc>
          <w:tcPr>
            <w:tcW w:w="872" w:type="dxa"/>
            <w:shd w:val="clear" w:color="auto" w:fill="FFFFFF"/>
            <w:noWrap w:val="0"/>
            <w:vAlign w:val="top"/>
          </w:tcPr>
          <w:p w14:paraId="64181D8E">
            <w:pPr>
              <w:spacing w:line="276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(7)</w:t>
            </w:r>
          </w:p>
        </w:tc>
        <w:tc>
          <w:tcPr>
            <w:tcW w:w="936" w:type="dxa"/>
            <w:shd w:val="clear" w:color="auto" w:fill="FFFFFF"/>
            <w:noWrap w:val="0"/>
            <w:vAlign w:val="top"/>
          </w:tcPr>
          <w:p w14:paraId="157CF591">
            <w:pPr>
              <w:spacing w:line="276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(8)</w:t>
            </w:r>
          </w:p>
        </w:tc>
        <w:tc>
          <w:tcPr>
            <w:tcW w:w="1079" w:type="dxa"/>
            <w:shd w:val="clear" w:color="auto" w:fill="FFFFFF"/>
            <w:noWrap w:val="0"/>
            <w:vAlign w:val="top"/>
          </w:tcPr>
          <w:p w14:paraId="25D57A8D">
            <w:pPr>
              <w:spacing w:line="276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(9)</w:t>
            </w:r>
          </w:p>
        </w:tc>
        <w:tc>
          <w:tcPr>
            <w:tcW w:w="936" w:type="dxa"/>
            <w:shd w:val="clear" w:color="auto" w:fill="FFFFFF"/>
            <w:noWrap w:val="0"/>
            <w:vAlign w:val="top"/>
          </w:tcPr>
          <w:p w14:paraId="0EF5C186">
            <w:pPr>
              <w:spacing w:line="276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(10)</w:t>
            </w:r>
          </w:p>
        </w:tc>
        <w:tc>
          <w:tcPr>
            <w:tcW w:w="1386" w:type="dxa"/>
            <w:shd w:val="clear" w:color="auto" w:fill="FFFFFF"/>
            <w:noWrap w:val="0"/>
            <w:vAlign w:val="top"/>
          </w:tcPr>
          <w:p w14:paraId="46DAB336">
            <w:pPr>
              <w:spacing w:line="276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(11)</w:t>
            </w:r>
          </w:p>
        </w:tc>
        <w:tc>
          <w:tcPr>
            <w:tcW w:w="989" w:type="dxa"/>
            <w:shd w:val="clear" w:color="auto" w:fill="FFFFFF"/>
            <w:noWrap w:val="0"/>
            <w:vAlign w:val="top"/>
          </w:tcPr>
          <w:p w14:paraId="3EB27D79">
            <w:pPr>
              <w:spacing w:line="276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(12)</w:t>
            </w:r>
          </w:p>
        </w:tc>
        <w:tc>
          <w:tcPr>
            <w:tcW w:w="1249" w:type="dxa"/>
            <w:shd w:val="clear" w:color="auto" w:fill="FFFFFF"/>
            <w:noWrap w:val="0"/>
            <w:vAlign w:val="top"/>
          </w:tcPr>
          <w:p w14:paraId="7B2B3C8A">
            <w:pPr>
              <w:spacing w:line="276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(13)</w:t>
            </w:r>
          </w:p>
        </w:tc>
      </w:tr>
      <w:tr w14:paraId="4D831A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2" w:type="dxa"/>
            <w:vMerge w:val="restart"/>
            <w:shd w:val="clear" w:color="auto" w:fill="FFFFFF"/>
            <w:noWrap w:val="0"/>
            <w:vAlign w:val="top"/>
          </w:tcPr>
          <w:p w14:paraId="6B8A00A3">
            <w:pPr>
              <w:spacing w:line="276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7A7C57A3">
            <w:pPr>
              <w:spacing w:line="276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PART I. LISTENING</w:t>
            </w:r>
          </w:p>
        </w:tc>
        <w:tc>
          <w:tcPr>
            <w:tcW w:w="2155" w:type="dxa"/>
            <w:shd w:val="clear" w:color="auto" w:fill="FFFFFF"/>
            <w:noWrap w:val="0"/>
            <w:vAlign w:val="top"/>
          </w:tcPr>
          <w:p w14:paraId="7335D335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Nghe chọn đáp án T/F</w:t>
            </w:r>
          </w:p>
        </w:tc>
        <w:tc>
          <w:tcPr>
            <w:tcW w:w="872" w:type="dxa"/>
            <w:shd w:val="clear" w:color="auto" w:fill="FFFFFF"/>
            <w:noWrap w:val="0"/>
            <w:vAlign w:val="top"/>
          </w:tcPr>
          <w:p w14:paraId="11B8E0D7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/>
            <w:noWrap w:val="0"/>
            <w:vAlign w:val="top"/>
          </w:tcPr>
          <w:p w14:paraId="52EF5FE4">
            <w:pPr>
              <w:spacing w:line="276" w:lineRule="auto"/>
              <w:jc w:val="center"/>
              <w:rPr>
                <w:rFonts w:hint="default" w:ascii="Times New Roman" w:hAnsi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/>
                <w:sz w:val="26"/>
                <w:szCs w:val="26"/>
                <w:lang w:val="vi-VN"/>
              </w:rPr>
              <w:t>4</w:t>
            </w:r>
          </w:p>
        </w:tc>
        <w:tc>
          <w:tcPr>
            <w:tcW w:w="874" w:type="dxa"/>
            <w:shd w:val="clear" w:color="auto" w:fill="FFFFFF"/>
            <w:noWrap w:val="0"/>
            <w:vAlign w:val="top"/>
          </w:tcPr>
          <w:p w14:paraId="7BA68CB0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/>
            <w:noWrap w:val="0"/>
            <w:vAlign w:val="top"/>
          </w:tcPr>
          <w:p w14:paraId="6FAED5B1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872" w:type="dxa"/>
            <w:shd w:val="clear" w:color="auto" w:fill="FFFFFF"/>
            <w:noWrap w:val="0"/>
            <w:vAlign w:val="top"/>
          </w:tcPr>
          <w:p w14:paraId="23175080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36" w:type="dxa"/>
            <w:shd w:val="clear" w:color="auto" w:fill="FFFFFF"/>
            <w:noWrap w:val="0"/>
            <w:vAlign w:val="top"/>
          </w:tcPr>
          <w:p w14:paraId="31EFA914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FFFFFF"/>
            <w:noWrap w:val="0"/>
            <w:vAlign w:val="top"/>
          </w:tcPr>
          <w:p w14:paraId="67AC4E02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36" w:type="dxa"/>
            <w:shd w:val="clear" w:color="auto" w:fill="FFFFFF"/>
            <w:noWrap w:val="0"/>
            <w:vAlign w:val="top"/>
          </w:tcPr>
          <w:p w14:paraId="552AF733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6" w:type="dxa"/>
            <w:shd w:val="clear" w:color="auto" w:fill="FFFFFF"/>
            <w:noWrap w:val="0"/>
            <w:vAlign w:val="top"/>
          </w:tcPr>
          <w:p w14:paraId="64662B19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989" w:type="dxa"/>
            <w:shd w:val="clear" w:color="auto" w:fill="FFFFFF"/>
            <w:noWrap w:val="0"/>
            <w:vAlign w:val="top"/>
          </w:tcPr>
          <w:p w14:paraId="3B00062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249" w:type="dxa"/>
            <w:vMerge w:val="restart"/>
            <w:shd w:val="clear" w:color="auto" w:fill="FFFFFF"/>
            <w:noWrap w:val="0"/>
            <w:vAlign w:val="top"/>
          </w:tcPr>
          <w:p w14:paraId="017C224B">
            <w:pPr>
              <w:spacing w:line="276" w:lineRule="auto"/>
              <w:jc w:val="center"/>
              <w:rPr>
                <w:rFonts w:hint="default" w:ascii="Times New Roman" w:hAnsi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</w:t>
            </w:r>
            <w:r>
              <w:rPr>
                <w:rFonts w:hint="default" w:ascii="Times New Roman" w:hAnsi="Times New Roman"/>
                <w:b/>
                <w:sz w:val="26"/>
                <w:szCs w:val="26"/>
                <w:lang w:val="vi-VN"/>
              </w:rPr>
              <w:t>,0</w:t>
            </w:r>
          </w:p>
        </w:tc>
      </w:tr>
      <w:tr w14:paraId="6F9885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2" w:type="dxa"/>
            <w:vMerge w:val="continue"/>
            <w:shd w:val="clear" w:color="auto" w:fill="FFFFFF"/>
            <w:noWrap w:val="0"/>
            <w:vAlign w:val="top"/>
          </w:tcPr>
          <w:p w14:paraId="4E7C0D79">
            <w:pPr>
              <w:spacing w:line="276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155" w:type="dxa"/>
            <w:shd w:val="clear" w:color="auto" w:fill="FFFFFF"/>
            <w:noWrap w:val="0"/>
            <w:vAlign w:val="top"/>
          </w:tcPr>
          <w:p w14:paraId="12322906">
            <w:pPr>
              <w:spacing w:line="276" w:lineRule="auto"/>
              <w:rPr>
                <w:rFonts w:hint="default"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Nghe chọn đáp án A, B, C</w:t>
            </w:r>
            <w:r>
              <w:rPr>
                <w:rFonts w:hint="default" w:ascii="Times New Roman" w:hAnsi="Times New Roman"/>
                <w:sz w:val="26"/>
                <w:szCs w:val="26"/>
                <w:lang w:val="vi-VN"/>
              </w:rPr>
              <w:t>, D</w:t>
            </w:r>
          </w:p>
        </w:tc>
        <w:tc>
          <w:tcPr>
            <w:tcW w:w="872" w:type="dxa"/>
            <w:shd w:val="clear" w:color="auto" w:fill="FFFFFF"/>
            <w:noWrap w:val="0"/>
            <w:vAlign w:val="top"/>
          </w:tcPr>
          <w:p w14:paraId="299EFBA7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/>
            <w:noWrap w:val="0"/>
            <w:vAlign w:val="top"/>
          </w:tcPr>
          <w:p w14:paraId="74213D6A">
            <w:pPr>
              <w:spacing w:line="276" w:lineRule="auto"/>
              <w:jc w:val="center"/>
              <w:rPr>
                <w:rFonts w:hint="default" w:ascii="Times New Roman" w:hAnsi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/>
                <w:sz w:val="26"/>
                <w:szCs w:val="26"/>
                <w:lang w:val="vi-VN"/>
              </w:rPr>
              <w:t>4</w:t>
            </w:r>
          </w:p>
        </w:tc>
        <w:tc>
          <w:tcPr>
            <w:tcW w:w="874" w:type="dxa"/>
            <w:shd w:val="clear" w:color="auto" w:fill="FFFFFF"/>
            <w:noWrap w:val="0"/>
            <w:vAlign w:val="top"/>
          </w:tcPr>
          <w:p w14:paraId="08644AF4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/>
            <w:noWrap w:val="0"/>
            <w:vAlign w:val="top"/>
          </w:tcPr>
          <w:p w14:paraId="55971D7F">
            <w:pPr>
              <w:spacing w:line="276" w:lineRule="auto"/>
              <w:jc w:val="center"/>
              <w:rPr>
                <w:rFonts w:hint="default" w:ascii="Times New Roman" w:hAnsi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/>
                <w:sz w:val="26"/>
                <w:szCs w:val="26"/>
                <w:lang w:val="vi-VN"/>
              </w:rPr>
              <w:t>1</w:t>
            </w:r>
          </w:p>
        </w:tc>
        <w:tc>
          <w:tcPr>
            <w:tcW w:w="872" w:type="dxa"/>
            <w:shd w:val="clear" w:color="auto" w:fill="FFFFFF"/>
            <w:noWrap w:val="0"/>
            <w:vAlign w:val="top"/>
          </w:tcPr>
          <w:p w14:paraId="7456CD3F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36" w:type="dxa"/>
            <w:shd w:val="clear" w:color="auto" w:fill="FFFFFF"/>
            <w:noWrap w:val="0"/>
            <w:vAlign w:val="top"/>
          </w:tcPr>
          <w:p w14:paraId="600DC739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FFFFFF"/>
            <w:noWrap w:val="0"/>
            <w:vAlign w:val="top"/>
          </w:tcPr>
          <w:p w14:paraId="7DFB9917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36" w:type="dxa"/>
            <w:shd w:val="clear" w:color="auto" w:fill="FFFFFF"/>
            <w:noWrap w:val="0"/>
            <w:vAlign w:val="top"/>
          </w:tcPr>
          <w:p w14:paraId="5FBB5892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6" w:type="dxa"/>
            <w:shd w:val="clear" w:color="auto" w:fill="FFFFFF"/>
            <w:noWrap w:val="0"/>
            <w:vAlign w:val="top"/>
          </w:tcPr>
          <w:p w14:paraId="5B558BF4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989" w:type="dxa"/>
            <w:shd w:val="clear" w:color="auto" w:fill="FFFFFF"/>
            <w:noWrap w:val="0"/>
            <w:vAlign w:val="top"/>
          </w:tcPr>
          <w:p w14:paraId="26F07874">
            <w:pPr>
              <w:spacing w:line="276" w:lineRule="auto"/>
              <w:jc w:val="center"/>
              <w:rPr>
                <w:rFonts w:hint="default" w:ascii="Times New Roman" w:hAnsi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/>
                <w:sz w:val="26"/>
                <w:szCs w:val="26"/>
                <w:lang w:val="vi-VN"/>
              </w:rPr>
              <w:t>5</w:t>
            </w:r>
          </w:p>
        </w:tc>
        <w:tc>
          <w:tcPr>
            <w:tcW w:w="1249" w:type="dxa"/>
            <w:vMerge w:val="continue"/>
            <w:shd w:val="clear" w:color="auto" w:fill="FFFFFF"/>
            <w:noWrap w:val="0"/>
            <w:vAlign w:val="top"/>
          </w:tcPr>
          <w:p w14:paraId="6FC9A615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14:paraId="7E523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2" w:type="dxa"/>
            <w:vMerge w:val="restart"/>
            <w:shd w:val="clear" w:color="auto" w:fill="FFFFFF"/>
            <w:noWrap w:val="0"/>
            <w:vAlign w:val="top"/>
          </w:tcPr>
          <w:p w14:paraId="5194CAD3">
            <w:pPr>
              <w:spacing w:line="276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PART II. LANGUAGE FOCUS</w:t>
            </w:r>
          </w:p>
        </w:tc>
        <w:tc>
          <w:tcPr>
            <w:tcW w:w="2155" w:type="dxa"/>
            <w:shd w:val="clear" w:color="auto" w:fill="FFFFFF"/>
            <w:noWrap w:val="0"/>
            <w:vAlign w:val="top"/>
          </w:tcPr>
          <w:p w14:paraId="601B8EF0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Phát âm</w:t>
            </w:r>
          </w:p>
        </w:tc>
        <w:tc>
          <w:tcPr>
            <w:tcW w:w="872" w:type="dxa"/>
            <w:shd w:val="clear" w:color="auto" w:fill="FFFFFF"/>
            <w:noWrap w:val="0"/>
            <w:vAlign w:val="top"/>
          </w:tcPr>
          <w:p w14:paraId="410AA11F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/>
            <w:noWrap w:val="0"/>
            <w:vAlign w:val="top"/>
          </w:tcPr>
          <w:p w14:paraId="358CCC0C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874" w:type="dxa"/>
            <w:shd w:val="clear" w:color="auto" w:fill="FFFFFF"/>
            <w:noWrap w:val="0"/>
            <w:vAlign w:val="top"/>
          </w:tcPr>
          <w:p w14:paraId="266E4070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/>
            <w:noWrap w:val="0"/>
            <w:vAlign w:val="top"/>
          </w:tcPr>
          <w:p w14:paraId="2DDE39A7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72" w:type="dxa"/>
            <w:shd w:val="clear" w:color="auto" w:fill="FFFFFF"/>
            <w:noWrap w:val="0"/>
            <w:vAlign w:val="top"/>
          </w:tcPr>
          <w:p w14:paraId="0F453D74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36" w:type="dxa"/>
            <w:shd w:val="clear" w:color="auto" w:fill="FFFFFF"/>
            <w:noWrap w:val="0"/>
            <w:vAlign w:val="top"/>
          </w:tcPr>
          <w:p w14:paraId="68A21620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FFFFFF"/>
            <w:noWrap w:val="0"/>
            <w:vAlign w:val="top"/>
          </w:tcPr>
          <w:p w14:paraId="1C149D73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36" w:type="dxa"/>
            <w:shd w:val="clear" w:color="auto" w:fill="FFFFFF"/>
            <w:noWrap w:val="0"/>
            <w:vAlign w:val="top"/>
          </w:tcPr>
          <w:p w14:paraId="497F55E7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6" w:type="dxa"/>
            <w:shd w:val="clear" w:color="auto" w:fill="FFFFFF"/>
            <w:noWrap w:val="0"/>
            <w:vAlign w:val="top"/>
          </w:tcPr>
          <w:p w14:paraId="69EC134B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9" w:type="dxa"/>
            <w:shd w:val="clear" w:color="auto" w:fill="FFFFFF"/>
            <w:noWrap w:val="0"/>
            <w:vAlign w:val="top"/>
          </w:tcPr>
          <w:p w14:paraId="1D99FE09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49" w:type="dxa"/>
            <w:vMerge w:val="restart"/>
            <w:shd w:val="clear" w:color="auto" w:fill="FFFFFF"/>
            <w:noWrap w:val="0"/>
            <w:vAlign w:val="top"/>
          </w:tcPr>
          <w:p w14:paraId="3DDF0EB7">
            <w:pPr>
              <w:spacing w:line="276" w:lineRule="auto"/>
              <w:jc w:val="center"/>
              <w:rPr>
                <w:rFonts w:hint="default" w:ascii="Times New Roman" w:hAnsi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2,</w:t>
            </w:r>
            <w:r>
              <w:rPr>
                <w:rFonts w:hint="default" w:ascii="Times New Roman" w:hAnsi="Times New Roman"/>
                <w:b/>
                <w:sz w:val="26"/>
                <w:szCs w:val="26"/>
                <w:lang w:val="vi-VN"/>
              </w:rPr>
              <w:t>0</w:t>
            </w:r>
          </w:p>
        </w:tc>
      </w:tr>
      <w:tr w14:paraId="169367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2" w:type="dxa"/>
            <w:vMerge w:val="continue"/>
            <w:shd w:val="clear" w:color="auto" w:fill="FFFFFF"/>
            <w:noWrap w:val="0"/>
            <w:vAlign w:val="top"/>
          </w:tcPr>
          <w:p w14:paraId="4892852B">
            <w:pPr>
              <w:spacing w:line="276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155" w:type="dxa"/>
            <w:shd w:val="clear" w:color="auto" w:fill="FFFFFF"/>
            <w:noWrap w:val="0"/>
            <w:vAlign w:val="top"/>
          </w:tcPr>
          <w:p w14:paraId="11EAC640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Từ vựng và cấu trúc ngữ pháp</w:t>
            </w:r>
          </w:p>
        </w:tc>
        <w:tc>
          <w:tcPr>
            <w:tcW w:w="872" w:type="dxa"/>
            <w:shd w:val="clear" w:color="auto" w:fill="FFFFFF"/>
            <w:noWrap w:val="0"/>
            <w:vAlign w:val="top"/>
          </w:tcPr>
          <w:p w14:paraId="29343C27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/>
            <w:noWrap w:val="0"/>
            <w:vAlign w:val="top"/>
          </w:tcPr>
          <w:p w14:paraId="698891D1">
            <w:pPr>
              <w:spacing w:line="276" w:lineRule="auto"/>
              <w:jc w:val="center"/>
              <w:rPr>
                <w:rFonts w:hint="default" w:ascii="Times New Roman" w:hAnsi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/>
                <w:sz w:val="26"/>
                <w:szCs w:val="26"/>
                <w:lang w:val="vi-VN"/>
              </w:rPr>
              <w:t>4</w:t>
            </w:r>
          </w:p>
        </w:tc>
        <w:tc>
          <w:tcPr>
            <w:tcW w:w="874" w:type="dxa"/>
            <w:shd w:val="clear" w:color="auto" w:fill="FFFFFF"/>
            <w:noWrap w:val="0"/>
            <w:vAlign w:val="top"/>
          </w:tcPr>
          <w:p w14:paraId="3A2143E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/>
            <w:noWrap w:val="0"/>
            <w:vAlign w:val="top"/>
          </w:tcPr>
          <w:p w14:paraId="54DBE5E3">
            <w:pPr>
              <w:spacing w:line="276" w:lineRule="auto"/>
              <w:jc w:val="center"/>
              <w:rPr>
                <w:rFonts w:hint="default" w:ascii="Times New Roman" w:hAnsi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/>
                <w:sz w:val="26"/>
                <w:szCs w:val="26"/>
                <w:lang w:val="vi-VN"/>
              </w:rPr>
              <w:t>3</w:t>
            </w:r>
          </w:p>
        </w:tc>
        <w:tc>
          <w:tcPr>
            <w:tcW w:w="872" w:type="dxa"/>
            <w:shd w:val="clear" w:color="auto" w:fill="FFFFFF"/>
            <w:noWrap w:val="0"/>
            <w:vAlign w:val="top"/>
          </w:tcPr>
          <w:p w14:paraId="6DD695E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36" w:type="dxa"/>
            <w:shd w:val="clear" w:color="auto" w:fill="FFFFFF"/>
            <w:noWrap w:val="0"/>
            <w:vAlign w:val="top"/>
          </w:tcPr>
          <w:p w14:paraId="70A04B3E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FFFFFF"/>
            <w:noWrap w:val="0"/>
            <w:vAlign w:val="top"/>
          </w:tcPr>
          <w:p w14:paraId="1DC796BC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36" w:type="dxa"/>
            <w:shd w:val="clear" w:color="auto" w:fill="FFFFFF"/>
            <w:noWrap w:val="0"/>
            <w:vAlign w:val="top"/>
          </w:tcPr>
          <w:p w14:paraId="2E0459E2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6" w:type="dxa"/>
            <w:shd w:val="clear" w:color="auto" w:fill="FFFFFF"/>
            <w:noWrap w:val="0"/>
            <w:vAlign w:val="top"/>
          </w:tcPr>
          <w:p w14:paraId="34E7DCEE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9" w:type="dxa"/>
            <w:shd w:val="clear" w:color="auto" w:fill="FFFFFF"/>
            <w:noWrap w:val="0"/>
            <w:vAlign w:val="top"/>
          </w:tcPr>
          <w:p w14:paraId="2EAC9662">
            <w:pPr>
              <w:spacing w:line="276" w:lineRule="auto"/>
              <w:jc w:val="center"/>
              <w:rPr>
                <w:rFonts w:hint="default" w:ascii="Times New Roman" w:hAnsi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/>
                <w:sz w:val="26"/>
                <w:szCs w:val="26"/>
                <w:lang w:val="vi-VN"/>
              </w:rPr>
              <w:t>7</w:t>
            </w:r>
          </w:p>
        </w:tc>
        <w:tc>
          <w:tcPr>
            <w:tcW w:w="1249" w:type="dxa"/>
            <w:vMerge w:val="continue"/>
            <w:shd w:val="clear" w:color="auto" w:fill="FFFFFF"/>
            <w:noWrap w:val="0"/>
            <w:vAlign w:val="top"/>
          </w:tcPr>
          <w:p w14:paraId="01E1B08C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14:paraId="4DEC9C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2" w:type="dxa"/>
            <w:vMerge w:val="continue"/>
            <w:shd w:val="clear" w:color="auto" w:fill="FFFFFF"/>
            <w:noWrap w:val="0"/>
            <w:vAlign w:val="top"/>
          </w:tcPr>
          <w:p w14:paraId="41E73A88">
            <w:pPr>
              <w:spacing w:line="276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155" w:type="dxa"/>
            <w:shd w:val="clear" w:color="auto" w:fill="FFFFFF"/>
            <w:noWrap w:val="0"/>
            <w:vAlign w:val="top"/>
          </w:tcPr>
          <w:p w14:paraId="23FB3E3E">
            <w:pPr>
              <w:spacing w:line="276" w:lineRule="auto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eastAsia="SimSun" w:cs="Times New Roman"/>
                <w:sz w:val="26"/>
                <w:szCs w:val="26"/>
              </w:rPr>
              <w:t>Biển báo giao thông</w:t>
            </w:r>
          </w:p>
        </w:tc>
        <w:tc>
          <w:tcPr>
            <w:tcW w:w="872" w:type="dxa"/>
            <w:shd w:val="clear" w:color="auto" w:fill="FFFFFF"/>
            <w:noWrap w:val="0"/>
            <w:vAlign w:val="top"/>
          </w:tcPr>
          <w:p w14:paraId="5368CECC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/>
            <w:noWrap w:val="0"/>
            <w:vAlign w:val="top"/>
          </w:tcPr>
          <w:p w14:paraId="2626038B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74" w:type="dxa"/>
            <w:shd w:val="clear" w:color="auto" w:fill="FFFFFF"/>
            <w:noWrap w:val="0"/>
            <w:vAlign w:val="top"/>
          </w:tcPr>
          <w:p w14:paraId="1C21EE0A">
            <w:pPr>
              <w:spacing w:line="276" w:lineRule="auto"/>
              <w:jc w:val="center"/>
              <w:rPr>
                <w:rFonts w:hint="default"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992" w:type="dxa"/>
            <w:shd w:val="clear" w:color="auto" w:fill="FFFFFF"/>
            <w:noWrap w:val="0"/>
            <w:vAlign w:val="top"/>
          </w:tcPr>
          <w:p w14:paraId="2D918F2B">
            <w:pPr>
              <w:spacing w:line="276" w:lineRule="auto"/>
              <w:jc w:val="center"/>
              <w:rPr>
                <w:rFonts w:hint="default" w:ascii="Times New Roman" w:hAnsi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/>
                <w:sz w:val="26"/>
                <w:szCs w:val="26"/>
                <w:lang w:val="vi-VN"/>
              </w:rPr>
              <w:t>1</w:t>
            </w:r>
          </w:p>
        </w:tc>
        <w:tc>
          <w:tcPr>
            <w:tcW w:w="872" w:type="dxa"/>
            <w:shd w:val="clear" w:color="auto" w:fill="FFFFFF"/>
            <w:noWrap w:val="0"/>
            <w:vAlign w:val="top"/>
          </w:tcPr>
          <w:p w14:paraId="4CD905BE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36" w:type="dxa"/>
            <w:shd w:val="clear" w:color="auto" w:fill="FFFFFF"/>
            <w:noWrap w:val="0"/>
            <w:vAlign w:val="top"/>
          </w:tcPr>
          <w:p w14:paraId="30DA2AAF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FFFFFF"/>
            <w:noWrap w:val="0"/>
            <w:vAlign w:val="top"/>
          </w:tcPr>
          <w:p w14:paraId="70E7AFE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36" w:type="dxa"/>
            <w:shd w:val="clear" w:color="auto" w:fill="FFFFFF"/>
            <w:noWrap w:val="0"/>
            <w:vAlign w:val="top"/>
          </w:tcPr>
          <w:p w14:paraId="12B1A533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6" w:type="dxa"/>
            <w:shd w:val="clear" w:color="auto" w:fill="FFFFFF"/>
            <w:noWrap w:val="0"/>
            <w:vAlign w:val="top"/>
          </w:tcPr>
          <w:p w14:paraId="0D15F8D6">
            <w:pPr>
              <w:spacing w:line="276" w:lineRule="auto"/>
              <w:jc w:val="center"/>
              <w:rPr>
                <w:rFonts w:hint="default"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989" w:type="dxa"/>
            <w:shd w:val="clear" w:color="auto" w:fill="FFFFFF"/>
            <w:noWrap w:val="0"/>
            <w:vAlign w:val="top"/>
          </w:tcPr>
          <w:p w14:paraId="6537412D">
            <w:pPr>
              <w:spacing w:line="276" w:lineRule="auto"/>
              <w:jc w:val="center"/>
              <w:rPr>
                <w:rFonts w:hint="default" w:ascii="Times New Roman" w:hAnsi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/>
                <w:sz w:val="26"/>
                <w:szCs w:val="26"/>
                <w:lang w:val="vi-VN"/>
              </w:rPr>
              <w:t>1</w:t>
            </w:r>
          </w:p>
        </w:tc>
        <w:tc>
          <w:tcPr>
            <w:tcW w:w="1249" w:type="dxa"/>
            <w:vMerge w:val="continue"/>
            <w:shd w:val="clear" w:color="auto" w:fill="FFFFFF"/>
            <w:noWrap w:val="0"/>
            <w:vAlign w:val="top"/>
          </w:tcPr>
          <w:p w14:paraId="061E336A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14:paraId="5EB1A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2" w:type="dxa"/>
            <w:vMerge w:val="restart"/>
            <w:shd w:val="clear" w:color="auto" w:fill="FFFFFF"/>
            <w:noWrap w:val="0"/>
            <w:vAlign w:val="top"/>
          </w:tcPr>
          <w:p w14:paraId="7C502D49">
            <w:pPr>
              <w:spacing w:line="276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PART III. READING</w:t>
            </w:r>
          </w:p>
        </w:tc>
        <w:tc>
          <w:tcPr>
            <w:tcW w:w="2155" w:type="dxa"/>
            <w:shd w:val="clear" w:color="auto" w:fill="FFFFFF"/>
            <w:noWrap w:val="0"/>
            <w:vAlign w:val="top"/>
          </w:tcPr>
          <w:p w14:paraId="5E763D72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Đọc, điền từ (100-120 từ)</w:t>
            </w:r>
          </w:p>
        </w:tc>
        <w:tc>
          <w:tcPr>
            <w:tcW w:w="872" w:type="dxa"/>
            <w:shd w:val="clear" w:color="auto" w:fill="FFFFFF"/>
            <w:noWrap w:val="0"/>
            <w:vAlign w:val="top"/>
          </w:tcPr>
          <w:p w14:paraId="5D04F68E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/>
            <w:noWrap w:val="0"/>
            <w:vAlign w:val="top"/>
          </w:tcPr>
          <w:p w14:paraId="6C6D5D88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874" w:type="dxa"/>
            <w:shd w:val="clear" w:color="auto" w:fill="FFFFFF"/>
            <w:noWrap w:val="0"/>
            <w:vAlign w:val="top"/>
          </w:tcPr>
          <w:p w14:paraId="2754F9B1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/>
            <w:noWrap w:val="0"/>
            <w:vAlign w:val="top"/>
          </w:tcPr>
          <w:p w14:paraId="65D407B3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872" w:type="dxa"/>
            <w:shd w:val="clear" w:color="auto" w:fill="FFFFFF"/>
            <w:noWrap w:val="0"/>
            <w:vAlign w:val="top"/>
          </w:tcPr>
          <w:p w14:paraId="67BCC643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36" w:type="dxa"/>
            <w:shd w:val="clear" w:color="auto" w:fill="FFFFFF"/>
            <w:noWrap w:val="0"/>
            <w:vAlign w:val="top"/>
          </w:tcPr>
          <w:p w14:paraId="16467417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FFFFFF"/>
            <w:noWrap w:val="0"/>
            <w:vAlign w:val="top"/>
          </w:tcPr>
          <w:p w14:paraId="380651A1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36" w:type="dxa"/>
            <w:shd w:val="clear" w:color="auto" w:fill="FFFFFF"/>
            <w:noWrap w:val="0"/>
            <w:vAlign w:val="top"/>
          </w:tcPr>
          <w:p w14:paraId="1FA4E89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6" w:type="dxa"/>
            <w:shd w:val="clear" w:color="auto" w:fill="FFFFFF"/>
            <w:noWrap w:val="0"/>
            <w:vAlign w:val="top"/>
          </w:tcPr>
          <w:p w14:paraId="288B3EF9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9" w:type="dxa"/>
            <w:shd w:val="clear" w:color="auto" w:fill="FFFFFF"/>
            <w:noWrap w:val="0"/>
            <w:vAlign w:val="top"/>
          </w:tcPr>
          <w:p w14:paraId="59149999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249" w:type="dxa"/>
            <w:shd w:val="clear" w:color="auto" w:fill="FFFFFF"/>
            <w:noWrap w:val="0"/>
            <w:vAlign w:val="top"/>
          </w:tcPr>
          <w:p w14:paraId="6F2516A0">
            <w:pPr>
              <w:spacing w:line="276" w:lineRule="auto"/>
              <w:jc w:val="center"/>
              <w:rPr>
                <w:rFonts w:hint="default" w:ascii="Times New Roman" w:hAnsi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2,</w:t>
            </w:r>
            <w:r>
              <w:rPr>
                <w:rFonts w:hint="default" w:ascii="Times New Roman" w:hAnsi="Times New Roman"/>
                <w:b/>
                <w:sz w:val="26"/>
                <w:szCs w:val="26"/>
                <w:lang w:val="vi-VN"/>
              </w:rPr>
              <w:t>0</w:t>
            </w:r>
          </w:p>
        </w:tc>
      </w:tr>
      <w:tr w14:paraId="1A1602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2" w:type="dxa"/>
            <w:vMerge w:val="continue"/>
            <w:shd w:val="clear" w:color="auto" w:fill="FFFFFF"/>
            <w:noWrap w:val="0"/>
            <w:vAlign w:val="top"/>
          </w:tcPr>
          <w:p w14:paraId="7C3F5CC7">
            <w:pPr>
              <w:spacing w:line="276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155" w:type="dxa"/>
            <w:shd w:val="clear" w:color="auto" w:fill="FFFFFF"/>
            <w:noWrap w:val="0"/>
            <w:vAlign w:val="top"/>
          </w:tcPr>
          <w:p w14:paraId="1DBA3254">
            <w:pPr>
              <w:spacing w:line="276" w:lineRule="auto"/>
              <w:rPr>
                <w:rFonts w:hint="default"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Đọc</w:t>
            </w:r>
            <w:r>
              <w:rPr>
                <w:rFonts w:hint="default" w:ascii="Times New Roman" w:hAnsi="Times New Roman"/>
                <w:sz w:val="26"/>
                <w:szCs w:val="26"/>
                <w:lang w:val="vi-VN"/>
              </w:rPr>
              <w:t xml:space="preserve"> hiểu</w:t>
            </w:r>
          </w:p>
        </w:tc>
        <w:tc>
          <w:tcPr>
            <w:tcW w:w="872" w:type="dxa"/>
            <w:shd w:val="clear" w:color="auto" w:fill="FFFFFF"/>
            <w:noWrap w:val="0"/>
            <w:vAlign w:val="top"/>
          </w:tcPr>
          <w:p w14:paraId="7F1251BB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/>
            <w:noWrap w:val="0"/>
            <w:vAlign w:val="top"/>
          </w:tcPr>
          <w:p w14:paraId="1F57C9BB">
            <w:pPr>
              <w:spacing w:line="276" w:lineRule="auto"/>
              <w:jc w:val="center"/>
              <w:rPr>
                <w:rFonts w:hint="default" w:ascii="Times New Roman" w:hAnsi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/>
                <w:sz w:val="26"/>
                <w:szCs w:val="26"/>
                <w:lang w:val="vi-VN"/>
              </w:rPr>
              <w:t>3</w:t>
            </w:r>
          </w:p>
        </w:tc>
        <w:tc>
          <w:tcPr>
            <w:tcW w:w="874" w:type="dxa"/>
            <w:shd w:val="clear" w:color="auto" w:fill="FFFFFF"/>
            <w:noWrap w:val="0"/>
            <w:vAlign w:val="top"/>
          </w:tcPr>
          <w:p w14:paraId="6D380996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/>
            <w:noWrap w:val="0"/>
            <w:vAlign w:val="top"/>
          </w:tcPr>
          <w:p w14:paraId="342CAB47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872" w:type="dxa"/>
            <w:shd w:val="clear" w:color="auto" w:fill="FFFFFF"/>
            <w:noWrap w:val="0"/>
            <w:vAlign w:val="top"/>
          </w:tcPr>
          <w:p w14:paraId="4A8F87EA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36" w:type="dxa"/>
            <w:shd w:val="clear" w:color="auto" w:fill="FFFFFF"/>
            <w:noWrap w:val="0"/>
            <w:vAlign w:val="top"/>
          </w:tcPr>
          <w:p w14:paraId="72B612E3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FFFFFF"/>
            <w:noWrap w:val="0"/>
            <w:vAlign w:val="top"/>
          </w:tcPr>
          <w:p w14:paraId="71552C20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36" w:type="dxa"/>
            <w:shd w:val="clear" w:color="auto" w:fill="FFFFFF"/>
            <w:noWrap w:val="0"/>
            <w:vAlign w:val="top"/>
          </w:tcPr>
          <w:p w14:paraId="4768AA22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6" w:type="dxa"/>
            <w:shd w:val="clear" w:color="auto" w:fill="FFFFFF"/>
            <w:noWrap w:val="0"/>
            <w:vAlign w:val="top"/>
          </w:tcPr>
          <w:p w14:paraId="4C9F4547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9" w:type="dxa"/>
            <w:shd w:val="clear" w:color="auto" w:fill="FFFFFF"/>
            <w:noWrap w:val="0"/>
            <w:vAlign w:val="top"/>
          </w:tcPr>
          <w:p w14:paraId="6E16F016">
            <w:pPr>
              <w:spacing w:line="276" w:lineRule="auto"/>
              <w:jc w:val="center"/>
              <w:rPr>
                <w:rFonts w:hint="default" w:ascii="Times New Roman" w:hAnsi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/>
                <w:sz w:val="26"/>
                <w:szCs w:val="26"/>
                <w:lang w:val="vi-VN"/>
              </w:rPr>
              <w:t>5</w:t>
            </w:r>
          </w:p>
        </w:tc>
        <w:tc>
          <w:tcPr>
            <w:tcW w:w="1249" w:type="dxa"/>
            <w:shd w:val="clear" w:color="auto" w:fill="FFFFFF"/>
            <w:noWrap w:val="0"/>
            <w:vAlign w:val="top"/>
          </w:tcPr>
          <w:p w14:paraId="1E782E18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14:paraId="518FDB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2" w:type="dxa"/>
            <w:vMerge w:val="restart"/>
            <w:shd w:val="clear" w:color="auto" w:fill="FFFFFF"/>
            <w:noWrap w:val="0"/>
            <w:vAlign w:val="top"/>
          </w:tcPr>
          <w:p w14:paraId="5163508F">
            <w:pPr>
              <w:spacing w:line="276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PART IV. WRITING</w:t>
            </w:r>
          </w:p>
        </w:tc>
        <w:tc>
          <w:tcPr>
            <w:tcW w:w="2155" w:type="dxa"/>
            <w:shd w:val="clear" w:color="auto" w:fill="FFFFFF"/>
            <w:noWrap w:val="0"/>
            <w:vAlign w:val="top"/>
          </w:tcPr>
          <w:p w14:paraId="434530FC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hint="default" w:ascii="Times New Roman" w:hAnsi="Times New Roman"/>
                <w:sz w:val="26"/>
                <w:szCs w:val="26"/>
                <w:lang w:val="vi-VN"/>
              </w:rPr>
              <w:t xml:space="preserve">Trắc nghệm, sắp xếp, </w:t>
            </w:r>
            <w:r>
              <w:rPr>
                <w:rFonts w:ascii="Times New Roman" w:hAnsi="Times New Roman"/>
                <w:sz w:val="26"/>
                <w:szCs w:val="26"/>
              </w:rPr>
              <w:t>Viết lại câu</w:t>
            </w:r>
          </w:p>
        </w:tc>
        <w:tc>
          <w:tcPr>
            <w:tcW w:w="872" w:type="dxa"/>
            <w:shd w:val="clear" w:color="auto" w:fill="FFFFFF"/>
            <w:noWrap w:val="0"/>
            <w:vAlign w:val="top"/>
          </w:tcPr>
          <w:p w14:paraId="64918CD0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/>
            <w:noWrap w:val="0"/>
            <w:vAlign w:val="top"/>
          </w:tcPr>
          <w:p w14:paraId="2966EC50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74" w:type="dxa"/>
            <w:shd w:val="clear" w:color="auto" w:fill="FFFFFF"/>
            <w:noWrap w:val="0"/>
            <w:vAlign w:val="top"/>
          </w:tcPr>
          <w:p w14:paraId="0A1D9DA6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/>
            <w:noWrap w:val="0"/>
            <w:vAlign w:val="top"/>
          </w:tcPr>
          <w:p w14:paraId="61641F0C">
            <w:pPr>
              <w:spacing w:line="276" w:lineRule="auto"/>
              <w:jc w:val="center"/>
              <w:rPr>
                <w:rFonts w:hint="default" w:ascii="Times New Roman" w:hAnsi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/>
                <w:sz w:val="26"/>
                <w:szCs w:val="26"/>
                <w:lang w:val="vi-VN"/>
              </w:rPr>
              <w:t>1</w:t>
            </w:r>
          </w:p>
        </w:tc>
        <w:tc>
          <w:tcPr>
            <w:tcW w:w="872" w:type="dxa"/>
            <w:shd w:val="clear" w:color="auto" w:fill="FFFFFF"/>
            <w:noWrap w:val="0"/>
            <w:vAlign w:val="top"/>
          </w:tcPr>
          <w:p w14:paraId="58804482">
            <w:pPr>
              <w:spacing w:line="276" w:lineRule="auto"/>
              <w:jc w:val="center"/>
              <w:rPr>
                <w:rFonts w:hint="default" w:ascii="Times New Roman" w:hAnsi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/>
                <w:sz w:val="26"/>
                <w:szCs w:val="26"/>
                <w:lang w:val="vi-VN"/>
              </w:rPr>
              <w:t>3</w:t>
            </w:r>
          </w:p>
        </w:tc>
        <w:tc>
          <w:tcPr>
            <w:tcW w:w="936" w:type="dxa"/>
            <w:shd w:val="clear" w:color="auto" w:fill="FFFFFF"/>
            <w:noWrap w:val="0"/>
            <w:vAlign w:val="top"/>
          </w:tcPr>
          <w:p w14:paraId="5FCE3214">
            <w:pPr>
              <w:spacing w:line="276" w:lineRule="auto"/>
              <w:jc w:val="center"/>
              <w:rPr>
                <w:rFonts w:hint="default" w:ascii="Times New Roman" w:hAnsi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/>
                <w:sz w:val="26"/>
                <w:szCs w:val="26"/>
                <w:lang w:val="vi-VN"/>
              </w:rPr>
              <w:t>1</w:t>
            </w:r>
          </w:p>
        </w:tc>
        <w:tc>
          <w:tcPr>
            <w:tcW w:w="1079" w:type="dxa"/>
            <w:shd w:val="clear" w:color="auto" w:fill="FFFFFF"/>
            <w:noWrap w:val="0"/>
            <w:vAlign w:val="top"/>
          </w:tcPr>
          <w:p w14:paraId="5A4222A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36" w:type="dxa"/>
            <w:shd w:val="clear" w:color="auto" w:fill="FFFFFF"/>
            <w:noWrap w:val="0"/>
            <w:vAlign w:val="top"/>
          </w:tcPr>
          <w:p w14:paraId="35DD8852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6" w:type="dxa"/>
            <w:shd w:val="clear" w:color="auto" w:fill="FFFFFF"/>
            <w:noWrap w:val="0"/>
            <w:vAlign w:val="top"/>
          </w:tcPr>
          <w:p w14:paraId="3CFB9E5B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9" w:type="dxa"/>
            <w:shd w:val="clear" w:color="auto" w:fill="FFFFFF"/>
            <w:noWrap w:val="0"/>
            <w:vAlign w:val="top"/>
          </w:tcPr>
          <w:p w14:paraId="09DFEBC2">
            <w:pPr>
              <w:spacing w:line="276" w:lineRule="auto"/>
              <w:jc w:val="center"/>
              <w:rPr>
                <w:rFonts w:hint="default" w:ascii="Times New Roman" w:hAnsi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/>
                <w:sz w:val="26"/>
                <w:szCs w:val="26"/>
                <w:lang w:val="vi-VN"/>
              </w:rPr>
              <w:t>5</w:t>
            </w:r>
          </w:p>
        </w:tc>
        <w:tc>
          <w:tcPr>
            <w:tcW w:w="1249" w:type="dxa"/>
            <w:vMerge w:val="restart"/>
            <w:shd w:val="clear" w:color="auto" w:fill="FFFFFF"/>
            <w:noWrap w:val="0"/>
            <w:vAlign w:val="top"/>
          </w:tcPr>
          <w:p w14:paraId="35F61725">
            <w:pPr>
              <w:spacing w:line="276" w:lineRule="auto"/>
              <w:jc w:val="center"/>
              <w:rPr>
                <w:rFonts w:hint="default" w:ascii="Times New Roman" w:hAnsi="Times New Roman"/>
                <w:b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/>
                <w:b/>
                <w:sz w:val="26"/>
                <w:szCs w:val="26"/>
                <w:lang w:val="vi-VN"/>
              </w:rPr>
              <w:t>2,0</w:t>
            </w:r>
          </w:p>
        </w:tc>
      </w:tr>
      <w:tr w14:paraId="3BF0E4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2" w:type="dxa"/>
            <w:vMerge w:val="continue"/>
            <w:shd w:val="clear" w:color="auto" w:fill="FFFFFF"/>
            <w:noWrap w:val="0"/>
            <w:vAlign w:val="top"/>
          </w:tcPr>
          <w:p w14:paraId="384B995D">
            <w:pPr>
              <w:spacing w:line="276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155" w:type="dxa"/>
            <w:shd w:val="clear" w:color="auto" w:fill="FFFFFF"/>
            <w:noWrap w:val="0"/>
            <w:vAlign w:val="top"/>
          </w:tcPr>
          <w:p w14:paraId="655D5053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Viết đoạn văn</w:t>
            </w:r>
          </w:p>
        </w:tc>
        <w:tc>
          <w:tcPr>
            <w:tcW w:w="872" w:type="dxa"/>
            <w:shd w:val="clear" w:color="auto" w:fill="FFFFFF"/>
            <w:noWrap w:val="0"/>
            <w:vAlign w:val="top"/>
          </w:tcPr>
          <w:p w14:paraId="341ABABA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/>
            <w:noWrap w:val="0"/>
            <w:vAlign w:val="top"/>
          </w:tcPr>
          <w:p w14:paraId="4ADF45B1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74" w:type="dxa"/>
            <w:shd w:val="clear" w:color="auto" w:fill="FFFFFF"/>
            <w:noWrap w:val="0"/>
            <w:vAlign w:val="top"/>
          </w:tcPr>
          <w:p w14:paraId="63DC3B1F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/>
            <w:noWrap w:val="0"/>
            <w:vAlign w:val="top"/>
          </w:tcPr>
          <w:p w14:paraId="55861953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72" w:type="dxa"/>
            <w:shd w:val="clear" w:color="auto" w:fill="FFFFFF"/>
            <w:noWrap w:val="0"/>
            <w:vAlign w:val="top"/>
          </w:tcPr>
          <w:p w14:paraId="71EE2CD2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36" w:type="dxa"/>
            <w:shd w:val="clear" w:color="auto" w:fill="FFFFFF"/>
            <w:noWrap w:val="0"/>
            <w:vAlign w:val="top"/>
          </w:tcPr>
          <w:p w14:paraId="5EF17A81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FFFFFF"/>
            <w:noWrap w:val="0"/>
            <w:vAlign w:val="top"/>
          </w:tcPr>
          <w:p w14:paraId="01067D49">
            <w:pPr>
              <w:spacing w:line="276" w:lineRule="auto"/>
              <w:jc w:val="center"/>
              <w:rPr>
                <w:rFonts w:hint="default" w:ascii="Times New Roman" w:hAnsi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/>
                <w:sz w:val="26"/>
                <w:szCs w:val="26"/>
                <w:lang w:val="vi-VN"/>
              </w:rPr>
              <w:t>1</w:t>
            </w:r>
          </w:p>
        </w:tc>
        <w:tc>
          <w:tcPr>
            <w:tcW w:w="936" w:type="dxa"/>
            <w:shd w:val="clear" w:color="auto" w:fill="FFFFFF"/>
            <w:noWrap w:val="0"/>
            <w:vAlign w:val="top"/>
          </w:tcPr>
          <w:p w14:paraId="5FC7F49F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6" w:type="dxa"/>
            <w:shd w:val="clear" w:color="auto" w:fill="FFFFFF"/>
            <w:noWrap w:val="0"/>
            <w:vAlign w:val="top"/>
          </w:tcPr>
          <w:p w14:paraId="733C58A4">
            <w:pPr>
              <w:spacing w:line="276" w:lineRule="auto"/>
              <w:jc w:val="center"/>
              <w:rPr>
                <w:rFonts w:hint="default" w:ascii="Times New Roman" w:hAnsi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/>
                <w:sz w:val="26"/>
                <w:szCs w:val="26"/>
                <w:lang w:val="vi-VN"/>
              </w:rPr>
              <w:t>1</w:t>
            </w:r>
          </w:p>
        </w:tc>
        <w:tc>
          <w:tcPr>
            <w:tcW w:w="989" w:type="dxa"/>
            <w:shd w:val="clear" w:color="auto" w:fill="FFFFFF"/>
            <w:noWrap w:val="0"/>
            <w:vAlign w:val="top"/>
          </w:tcPr>
          <w:p w14:paraId="48A1AF69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49" w:type="dxa"/>
            <w:vMerge w:val="continue"/>
            <w:shd w:val="clear" w:color="auto" w:fill="FFFFFF"/>
            <w:noWrap w:val="0"/>
            <w:vAlign w:val="top"/>
          </w:tcPr>
          <w:p w14:paraId="16450D6A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14:paraId="0B1C67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2" w:type="dxa"/>
            <w:vMerge w:val="restart"/>
            <w:shd w:val="clear" w:color="auto" w:fill="FFFFFF"/>
            <w:noWrap w:val="0"/>
            <w:vAlign w:val="top"/>
          </w:tcPr>
          <w:p w14:paraId="43DDEE96">
            <w:pPr>
              <w:spacing w:line="276" w:lineRule="auto"/>
              <w:rPr>
                <w:rFonts w:hint="default" w:ascii="Times New Roman" w:hAnsi="Times New Roman"/>
                <w:b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/>
                <w:b/>
                <w:sz w:val="26"/>
                <w:szCs w:val="26"/>
                <w:lang w:val="vi-VN"/>
              </w:rPr>
              <w:t>PART V : SPEAKING</w:t>
            </w:r>
          </w:p>
        </w:tc>
        <w:tc>
          <w:tcPr>
            <w:tcW w:w="2155" w:type="dxa"/>
            <w:shd w:val="clear" w:color="auto" w:fill="FFFFFF"/>
            <w:noWrap w:val="0"/>
            <w:vAlign w:val="top"/>
          </w:tcPr>
          <w:p w14:paraId="24FB210C">
            <w:pPr>
              <w:spacing w:line="276" w:lineRule="auto"/>
              <w:rPr>
                <w:rFonts w:hint="default" w:ascii="Times New Roman" w:hAnsi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/>
                <w:sz w:val="26"/>
                <w:szCs w:val="26"/>
                <w:lang w:val="vi-VN"/>
              </w:rPr>
              <w:t>Nói về 1 chủ đề</w:t>
            </w:r>
          </w:p>
        </w:tc>
        <w:tc>
          <w:tcPr>
            <w:tcW w:w="872" w:type="dxa"/>
            <w:shd w:val="clear" w:color="auto" w:fill="FFFFFF"/>
            <w:noWrap w:val="0"/>
            <w:vAlign w:val="top"/>
          </w:tcPr>
          <w:p w14:paraId="4FF57F43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/>
            <w:noWrap w:val="0"/>
            <w:vAlign w:val="top"/>
          </w:tcPr>
          <w:p w14:paraId="43EFF7BE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74" w:type="dxa"/>
            <w:shd w:val="clear" w:color="auto" w:fill="FFFFFF"/>
            <w:noWrap w:val="0"/>
            <w:vAlign w:val="top"/>
          </w:tcPr>
          <w:p w14:paraId="4AB5C907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/>
            <w:noWrap w:val="0"/>
            <w:vAlign w:val="top"/>
          </w:tcPr>
          <w:p w14:paraId="2B014D64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72" w:type="dxa"/>
            <w:shd w:val="clear" w:color="auto" w:fill="FFFFFF"/>
            <w:noWrap w:val="0"/>
            <w:vAlign w:val="top"/>
          </w:tcPr>
          <w:p w14:paraId="632291A9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36" w:type="dxa"/>
            <w:shd w:val="clear" w:color="auto" w:fill="FFFFFF"/>
            <w:noWrap w:val="0"/>
            <w:vAlign w:val="top"/>
          </w:tcPr>
          <w:p w14:paraId="09CBBF78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FFFFFF"/>
            <w:noWrap w:val="0"/>
            <w:vAlign w:val="top"/>
          </w:tcPr>
          <w:p w14:paraId="67CD654B">
            <w:pPr>
              <w:spacing w:line="276" w:lineRule="auto"/>
              <w:jc w:val="center"/>
              <w:rPr>
                <w:rFonts w:hint="default" w:ascii="Times New Roman" w:hAnsi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/>
                <w:sz w:val="26"/>
                <w:szCs w:val="26"/>
                <w:lang w:val="vi-VN"/>
              </w:rPr>
              <w:t>1</w:t>
            </w:r>
          </w:p>
        </w:tc>
        <w:tc>
          <w:tcPr>
            <w:tcW w:w="936" w:type="dxa"/>
            <w:shd w:val="clear" w:color="auto" w:fill="FFFFFF"/>
            <w:noWrap w:val="0"/>
            <w:vAlign w:val="top"/>
          </w:tcPr>
          <w:p w14:paraId="7E1AE5D1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6" w:type="dxa"/>
            <w:shd w:val="clear" w:color="auto" w:fill="FFFFFF"/>
            <w:noWrap w:val="0"/>
            <w:vAlign w:val="top"/>
          </w:tcPr>
          <w:p w14:paraId="359C6144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9" w:type="dxa"/>
            <w:shd w:val="clear" w:color="auto" w:fill="FFFFFF"/>
            <w:noWrap w:val="0"/>
            <w:vAlign w:val="top"/>
          </w:tcPr>
          <w:p w14:paraId="2CE7FBB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49" w:type="dxa"/>
            <w:vMerge w:val="restart"/>
            <w:shd w:val="clear" w:color="auto" w:fill="FFFFFF"/>
            <w:noWrap w:val="0"/>
            <w:vAlign w:val="top"/>
          </w:tcPr>
          <w:p w14:paraId="30E5B641">
            <w:pPr>
              <w:spacing w:line="276" w:lineRule="auto"/>
              <w:jc w:val="center"/>
              <w:rPr>
                <w:rFonts w:hint="default" w:ascii="Times New Roman" w:hAnsi="Times New Roman"/>
                <w:b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/>
                <w:b/>
                <w:sz w:val="26"/>
                <w:szCs w:val="26"/>
                <w:lang w:val="vi-VN"/>
              </w:rPr>
              <w:t>2,0</w:t>
            </w:r>
          </w:p>
        </w:tc>
      </w:tr>
      <w:tr w14:paraId="1960AC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2" w:type="dxa"/>
            <w:vMerge w:val="continue"/>
            <w:shd w:val="clear" w:color="auto" w:fill="FFFFFF"/>
            <w:noWrap w:val="0"/>
            <w:vAlign w:val="top"/>
          </w:tcPr>
          <w:p w14:paraId="3FB2675E">
            <w:pPr>
              <w:spacing w:line="276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155" w:type="dxa"/>
            <w:shd w:val="clear" w:color="auto" w:fill="FFFFFF"/>
            <w:noWrap w:val="0"/>
            <w:vAlign w:val="top"/>
          </w:tcPr>
          <w:p w14:paraId="2431672B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72" w:type="dxa"/>
            <w:shd w:val="clear" w:color="auto" w:fill="FFFFFF"/>
            <w:noWrap w:val="0"/>
            <w:vAlign w:val="top"/>
          </w:tcPr>
          <w:p w14:paraId="2D626EF6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/>
            <w:noWrap w:val="0"/>
            <w:vAlign w:val="top"/>
          </w:tcPr>
          <w:p w14:paraId="22E56F6B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74" w:type="dxa"/>
            <w:shd w:val="clear" w:color="auto" w:fill="FFFFFF"/>
            <w:noWrap w:val="0"/>
            <w:vAlign w:val="top"/>
          </w:tcPr>
          <w:p w14:paraId="154B7E3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/>
            <w:noWrap w:val="0"/>
            <w:vAlign w:val="top"/>
          </w:tcPr>
          <w:p w14:paraId="7F68C2E1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72" w:type="dxa"/>
            <w:shd w:val="clear" w:color="auto" w:fill="FFFFFF"/>
            <w:noWrap w:val="0"/>
            <w:vAlign w:val="top"/>
          </w:tcPr>
          <w:p w14:paraId="0B53220A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36" w:type="dxa"/>
            <w:shd w:val="clear" w:color="auto" w:fill="FFFFFF"/>
            <w:noWrap w:val="0"/>
            <w:vAlign w:val="top"/>
          </w:tcPr>
          <w:p w14:paraId="03AB5FD1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FFFFFF"/>
            <w:noWrap w:val="0"/>
            <w:vAlign w:val="top"/>
          </w:tcPr>
          <w:p w14:paraId="21C3F89F">
            <w:pPr>
              <w:spacing w:line="276" w:lineRule="auto"/>
              <w:jc w:val="center"/>
              <w:rPr>
                <w:rFonts w:hint="default"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936" w:type="dxa"/>
            <w:shd w:val="clear" w:color="auto" w:fill="FFFFFF"/>
            <w:noWrap w:val="0"/>
            <w:vAlign w:val="top"/>
          </w:tcPr>
          <w:p w14:paraId="6673C7DF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86" w:type="dxa"/>
            <w:shd w:val="clear" w:color="auto" w:fill="FFFFFF"/>
            <w:noWrap w:val="0"/>
            <w:vAlign w:val="top"/>
          </w:tcPr>
          <w:p w14:paraId="2199ED8D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9" w:type="dxa"/>
            <w:shd w:val="clear" w:color="auto" w:fill="FFFFFF"/>
            <w:noWrap w:val="0"/>
            <w:vAlign w:val="top"/>
          </w:tcPr>
          <w:p w14:paraId="365469BA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49" w:type="dxa"/>
            <w:vMerge w:val="continue"/>
            <w:shd w:val="clear" w:color="auto" w:fill="FFFFFF"/>
            <w:noWrap w:val="0"/>
            <w:vAlign w:val="top"/>
          </w:tcPr>
          <w:p w14:paraId="7D9A5CA0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14:paraId="51FC45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57" w:type="dxa"/>
            <w:gridSpan w:val="2"/>
            <w:shd w:val="clear" w:color="auto" w:fill="auto"/>
            <w:noWrap w:val="0"/>
            <w:vAlign w:val="top"/>
          </w:tcPr>
          <w:p w14:paraId="1249A92A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69989B81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Số câu</w:t>
            </w:r>
          </w:p>
        </w:tc>
        <w:tc>
          <w:tcPr>
            <w:tcW w:w="872" w:type="dxa"/>
            <w:shd w:val="clear" w:color="auto" w:fill="auto"/>
            <w:noWrap w:val="0"/>
            <w:vAlign w:val="top"/>
          </w:tcPr>
          <w:p w14:paraId="28814BD2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noWrap w:val="0"/>
            <w:vAlign w:val="top"/>
          </w:tcPr>
          <w:p w14:paraId="48C00315">
            <w:pPr>
              <w:spacing w:line="276" w:lineRule="auto"/>
              <w:jc w:val="center"/>
              <w:rPr>
                <w:rFonts w:hint="default" w:ascii="Times New Roman" w:hAnsi="Times New Roman"/>
                <w:b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/>
                <w:b/>
                <w:sz w:val="26"/>
                <w:szCs w:val="26"/>
                <w:lang w:val="vi-VN"/>
              </w:rPr>
              <w:t>20</w:t>
            </w:r>
          </w:p>
        </w:tc>
        <w:tc>
          <w:tcPr>
            <w:tcW w:w="874" w:type="dxa"/>
            <w:shd w:val="clear" w:color="auto" w:fill="auto"/>
            <w:noWrap w:val="0"/>
            <w:vAlign w:val="top"/>
          </w:tcPr>
          <w:p w14:paraId="2E90B37D">
            <w:pPr>
              <w:spacing w:line="276" w:lineRule="auto"/>
              <w:jc w:val="center"/>
              <w:rPr>
                <w:rFonts w:hint="default"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992" w:type="dxa"/>
            <w:shd w:val="clear" w:color="auto" w:fill="auto"/>
            <w:noWrap w:val="0"/>
            <w:vAlign w:val="top"/>
          </w:tcPr>
          <w:p w14:paraId="2FB8FD95">
            <w:pPr>
              <w:spacing w:line="276" w:lineRule="auto"/>
              <w:jc w:val="center"/>
              <w:rPr>
                <w:rFonts w:hint="default" w:ascii="Times New Roman" w:hAnsi="Times New Roman"/>
                <w:b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/>
                <w:b/>
                <w:sz w:val="26"/>
                <w:szCs w:val="26"/>
                <w:lang w:val="vi-VN"/>
              </w:rPr>
              <w:t>11</w:t>
            </w:r>
          </w:p>
        </w:tc>
        <w:tc>
          <w:tcPr>
            <w:tcW w:w="872" w:type="dxa"/>
            <w:shd w:val="clear" w:color="auto" w:fill="auto"/>
            <w:noWrap w:val="0"/>
            <w:vAlign w:val="top"/>
          </w:tcPr>
          <w:p w14:paraId="5A9C73BD">
            <w:pPr>
              <w:spacing w:line="276" w:lineRule="auto"/>
              <w:jc w:val="center"/>
              <w:rPr>
                <w:rFonts w:hint="default" w:ascii="Times New Roman" w:hAnsi="Times New Roman"/>
                <w:b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/>
                <w:b/>
                <w:sz w:val="26"/>
                <w:szCs w:val="26"/>
                <w:lang w:val="vi-VN"/>
              </w:rPr>
              <w:t>3</w:t>
            </w:r>
          </w:p>
        </w:tc>
        <w:tc>
          <w:tcPr>
            <w:tcW w:w="936" w:type="dxa"/>
            <w:shd w:val="clear" w:color="auto" w:fill="auto"/>
            <w:noWrap w:val="0"/>
            <w:vAlign w:val="top"/>
          </w:tcPr>
          <w:p w14:paraId="2311D15C">
            <w:pPr>
              <w:spacing w:line="276" w:lineRule="auto"/>
              <w:jc w:val="center"/>
              <w:rPr>
                <w:rFonts w:hint="default" w:ascii="Times New Roman" w:hAnsi="Times New Roman"/>
                <w:b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/>
                <w:b/>
                <w:sz w:val="26"/>
                <w:szCs w:val="26"/>
                <w:lang w:val="vi-VN"/>
              </w:rPr>
              <w:t>1</w:t>
            </w:r>
          </w:p>
        </w:tc>
        <w:tc>
          <w:tcPr>
            <w:tcW w:w="1079" w:type="dxa"/>
            <w:shd w:val="clear" w:color="auto" w:fill="auto"/>
            <w:noWrap w:val="0"/>
            <w:vAlign w:val="top"/>
          </w:tcPr>
          <w:p w14:paraId="432E2BEF">
            <w:pPr>
              <w:spacing w:line="276" w:lineRule="auto"/>
              <w:rPr>
                <w:rFonts w:hint="default" w:ascii="Times New Roman" w:hAnsi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1 </w:t>
            </w:r>
            <w:r>
              <w:rPr>
                <w:rFonts w:hint="default" w:ascii="Times New Roman" w:hAnsi="Times New Roman"/>
                <w:b/>
                <w:sz w:val="26"/>
                <w:szCs w:val="26"/>
                <w:lang w:val="vi-VN"/>
              </w:rPr>
              <w:t>đoạn văn</w:t>
            </w:r>
          </w:p>
        </w:tc>
        <w:tc>
          <w:tcPr>
            <w:tcW w:w="936" w:type="dxa"/>
            <w:shd w:val="clear" w:color="auto" w:fill="auto"/>
            <w:noWrap w:val="0"/>
            <w:vAlign w:val="top"/>
          </w:tcPr>
          <w:p w14:paraId="5827FF66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386" w:type="dxa"/>
            <w:shd w:val="clear" w:color="auto" w:fill="auto"/>
            <w:noWrap w:val="0"/>
            <w:vAlign w:val="top"/>
          </w:tcPr>
          <w:p w14:paraId="0C73E810">
            <w:pPr>
              <w:spacing w:line="276" w:lineRule="auto"/>
              <w:jc w:val="center"/>
              <w:rPr>
                <w:rFonts w:hint="default" w:ascii="Times New Roman" w:hAnsi="Times New Roman"/>
                <w:b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/>
                <w:b/>
                <w:sz w:val="26"/>
                <w:szCs w:val="26"/>
                <w:lang w:val="vi-VN"/>
              </w:rPr>
              <w:t>3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câu + 1 </w:t>
            </w:r>
            <w:r>
              <w:rPr>
                <w:rFonts w:hint="default" w:ascii="Times New Roman" w:hAnsi="Times New Roman"/>
                <w:b/>
                <w:bCs/>
                <w:sz w:val="26"/>
                <w:szCs w:val="26"/>
                <w:lang w:val="vi-VN"/>
              </w:rPr>
              <w:t>đoặn văn + 1 bài nói</w:t>
            </w:r>
          </w:p>
        </w:tc>
        <w:tc>
          <w:tcPr>
            <w:tcW w:w="989" w:type="dxa"/>
            <w:shd w:val="clear" w:color="auto" w:fill="auto"/>
            <w:noWrap w:val="0"/>
            <w:vAlign w:val="top"/>
          </w:tcPr>
          <w:p w14:paraId="5F88FF78">
            <w:pPr>
              <w:spacing w:line="276" w:lineRule="auto"/>
              <w:jc w:val="center"/>
              <w:rPr>
                <w:rFonts w:hint="default" w:ascii="Times New Roman" w:hAnsi="Times New Roman"/>
                <w:b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/>
                <w:b/>
                <w:sz w:val="26"/>
                <w:szCs w:val="26"/>
                <w:lang w:val="vi-VN"/>
              </w:rPr>
              <w:t>32</w:t>
            </w:r>
          </w:p>
        </w:tc>
        <w:tc>
          <w:tcPr>
            <w:tcW w:w="1249" w:type="dxa"/>
            <w:shd w:val="clear" w:color="auto" w:fill="auto"/>
            <w:noWrap w:val="0"/>
            <w:vAlign w:val="top"/>
          </w:tcPr>
          <w:p w14:paraId="74530DE3">
            <w:pPr>
              <w:spacing w:line="276" w:lineRule="auto"/>
              <w:jc w:val="center"/>
              <w:rPr>
                <w:rFonts w:hint="default" w:ascii="Times New Roman" w:hAnsi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3</w:t>
            </w:r>
            <w:r>
              <w:rPr>
                <w:rFonts w:hint="default" w:ascii="Times New Roman" w:hAnsi="Times New Roman"/>
                <w:b/>
                <w:sz w:val="26"/>
                <w:szCs w:val="26"/>
                <w:lang w:val="vi-VN"/>
              </w:rPr>
              <w:t>5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câu + 1 </w:t>
            </w:r>
            <w:r>
              <w:rPr>
                <w:rFonts w:hint="default" w:ascii="Times New Roman" w:hAnsi="Times New Roman"/>
                <w:b/>
                <w:sz w:val="26"/>
                <w:szCs w:val="26"/>
                <w:lang w:val="vi-VN"/>
              </w:rPr>
              <w:t>đoạn văn</w:t>
            </w:r>
          </w:p>
        </w:tc>
      </w:tr>
      <w:tr w14:paraId="0BFED6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57" w:type="dxa"/>
            <w:gridSpan w:val="2"/>
            <w:shd w:val="clear" w:color="auto" w:fill="auto"/>
            <w:noWrap w:val="0"/>
            <w:vAlign w:val="top"/>
          </w:tcPr>
          <w:p w14:paraId="38E827CD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Điểm số</w:t>
            </w:r>
          </w:p>
        </w:tc>
        <w:tc>
          <w:tcPr>
            <w:tcW w:w="872" w:type="dxa"/>
            <w:shd w:val="clear" w:color="auto" w:fill="auto"/>
            <w:noWrap w:val="0"/>
            <w:vAlign w:val="top"/>
          </w:tcPr>
          <w:p w14:paraId="06A945C7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noWrap w:val="0"/>
            <w:vAlign w:val="top"/>
          </w:tcPr>
          <w:p w14:paraId="534188A9">
            <w:pPr>
              <w:spacing w:line="276" w:lineRule="auto"/>
              <w:jc w:val="center"/>
              <w:rPr>
                <w:rFonts w:hint="default" w:ascii="Times New Roman" w:hAnsi="Times New Roman"/>
                <w:b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/>
                <w:b/>
                <w:sz w:val="26"/>
                <w:szCs w:val="26"/>
                <w:lang w:val="vi-VN"/>
              </w:rPr>
              <w:t>4,0</w:t>
            </w:r>
          </w:p>
        </w:tc>
        <w:tc>
          <w:tcPr>
            <w:tcW w:w="874" w:type="dxa"/>
            <w:shd w:val="clear" w:color="auto" w:fill="auto"/>
            <w:noWrap w:val="0"/>
            <w:vAlign w:val="top"/>
          </w:tcPr>
          <w:p w14:paraId="343B6C00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noWrap w:val="0"/>
            <w:vAlign w:val="top"/>
          </w:tcPr>
          <w:p w14:paraId="1737C921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2,2</w:t>
            </w:r>
          </w:p>
        </w:tc>
        <w:tc>
          <w:tcPr>
            <w:tcW w:w="872" w:type="dxa"/>
            <w:shd w:val="clear" w:color="auto" w:fill="auto"/>
            <w:noWrap w:val="0"/>
            <w:vAlign w:val="top"/>
          </w:tcPr>
          <w:p w14:paraId="0254FC45">
            <w:pPr>
              <w:spacing w:line="276" w:lineRule="auto"/>
              <w:jc w:val="center"/>
              <w:rPr>
                <w:rFonts w:hint="default" w:ascii="Times New Roman" w:hAnsi="Times New Roman"/>
                <w:b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/>
                <w:b/>
                <w:sz w:val="26"/>
                <w:szCs w:val="26"/>
                <w:lang w:val="vi-VN"/>
              </w:rPr>
              <w:t>0,6</w:t>
            </w:r>
          </w:p>
        </w:tc>
        <w:tc>
          <w:tcPr>
            <w:tcW w:w="936" w:type="dxa"/>
            <w:shd w:val="clear" w:color="auto" w:fill="auto"/>
            <w:noWrap w:val="0"/>
            <w:vAlign w:val="top"/>
          </w:tcPr>
          <w:p w14:paraId="2518F457">
            <w:pPr>
              <w:spacing w:line="276" w:lineRule="auto"/>
              <w:jc w:val="center"/>
              <w:rPr>
                <w:rFonts w:hint="default" w:ascii="Times New Roman" w:hAnsi="Times New Roman"/>
                <w:b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/>
                <w:b/>
                <w:sz w:val="26"/>
                <w:szCs w:val="26"/>
                <w:lang w:val="vi-VN"/>
              </w:rPr>
              <w:t>0,2</w:t>
            </w:r>
          </w:p>
        </w:tc>
        <w:tc>
          <w:tcPr>
            <w:tcW w:w="1079" w:type="dxa"/>
            <w:shd w:val="clear" w:color="auto" w:fill="auto"/>
            <w:noWrap w:val="0"/>
            <w:vAlign w:val="top"/>
          </w:tcPr>
          <w:p w14:paraId="509BC516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1,0</w:t>
            </w:r>
          </w:p>
        </w:tc>
        <w:tc>
          <w:tcPr>
            <w:tcW w:w="936" w:type="dxa"/>
            <w:shd w:val="clear" w:color="auto" w:fill="auto"/>
            <w:noWrap w:val="0"/>
            <w:vAlign w:val="top"/>
          </w:tcPr>
          <w:p w14:paraId="6B3E621C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386" w:type="dxa"/>
            <w:shd w:val="clear" w:color="auto" w:fill="auto"/>
            <w:noWrap w:val="0"/>
            <w:vAlign w:val="top"/>
          </w:tcPr>
          <w:p w14:paraId="5FF7A35B">
            <w:pPr>
              <w:spacing w:line="276" w:lineRule="auto"/>
              <w:jc w:val="center"/>
              <w:rPr>
                <w:rFonts w:hint="default" w:ascii="Times New Roman" w:hAnsi="Times New Roman"/>
                <w:b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/>
                <w:b/>
                <w:sz w:val="26"/>
                <w:szCs w:val="26"/>
                <w:lang w:val="vi-VN"/>
              </w:rPr>
              <w:t>3,6</w:t>
            </w:r>
          </w:p>
        </w:tc>
        <w:tc>
          <w:tcPr>
            <w:tcW w:w="989" w:type="dxa"/>
            <w:shd w:val="clear" w:color="auto" w:fill="auto"/>
            <w:noWrap w:val="0"/>
            <w:vAlign w:val="top"/>
          </w:tcPr>
          <w:p w14:paraId="2EAF5261">
            <w:pPr>
              <w:spacing w:line="276" w:lineRule="auto"/>
              <w:jc w:val="center"/>
              <w:rPr>
                <w:rFonts w:hint="default" w:ascii="Times New Roman" w:hAnsi="Times New Roman"/>
                <w:b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/>
                <w:b/>
                <w:sz w:val="26"/>
                <w:szCs w:val="26"/>
                <w:lang w:val="vi-VN"/>
              </w:rPr>
              <w:t>6,4</w:t>
            </w:r>
          </w:p>
        </w:tc>
        <w:tc>
          <w:tcPr>
            <w:tcW w:w="1249" w:type="dxa"/>
            <w:shd w:val="clear" w:color="auto" w:fill="auto"/>
            <w:noWrap w:val="0"/>
            <w:vAlign w:val="top"/>
          </w:tcPr>
          <w:p w14:paraId="2A144DA9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10</w:t>
            </w:r>
          </w:p>
        </w:tc>
      </w:tr>
      <w:tr w14:paraId="1769D2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57" w:type="dxa"/>
            <w:gridSpan w:val="2"/>
            <w:shd w:val="clear" w:color="auto" w:fill="auto"/>
            <w:noWrap w:val="0"/>
            <w:vAlign w:val="top"/>
          </w:tcPr>
          <w:p w14:paraId="301846B9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Tỷ lệ %</w:t>
            </w:r>
          </w:p>
        </w:tc>
        <w:tc>
          <w:tcPr>
            <w:tcW w:w="1864" w:type="dxa"/>
            <w:gridSpan w:val="2"/>
            <w:shd w:val="clear" w:color="auto" w:fill="auto"/>
            <w:noWrap w:val="0"/>
            <w:vAlign w:val="top"/>
          </w:tcPr>
          <w:p w14:paraId="64829026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40</w:t>
            </w:r>
          </w:p>
        </w:tc>
        <w:tc>
          <w:tcPr>
            <w:tcW w:w="1866" w:type="dxa"/>
            <w:gridSpan w:val="2"/>
            <w:shd w:val="clear" w:color="auto" w:fill="auto"/>
            <w:noWrap w:val="0"/>
            <w:vAlign w:val="top"/>
          </w:tcPr>
          <w:p w14:paraId="53E3CF8E">
            <w:pPr>
              <w:spacing w:line="276" w:lineRule="auto"/>
              <w:jc w:val="center"/>
              <w:rPr>
                <w:rFonts w:hint="default" w:ascii="Times New Roman" w:hAnsi="Times New Roman"/>
                <w:b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/>
                <w:b/>
                <w:sz w:val="26"/>
                <w:szCs w:val="26"/>
                <w:lang w:val="vi-VN"/>
              </w:rPr>
              <w:t>22</w:t>
            </w:r>
          </w:p>
        </w:tc>
        <w:tc>
          <w:tcPr>
            <w:tcW w:w="1808" w:type="dxa"/>
            <w:gridSpan w:val="2"/>
            <w:shd w:val="clear" w:color="auto" w:fill="auto"/>
            <w:noWrap w:val="0"/>
            <w:vAlign w:val="top"/>
          </w:tcPr>
          <w:p w14:paraId="5C7EDA53">
            <w:pPr>
              <w:spacing w:line="276" w:lineRule="auto"/>
              <w:jc w:val="center"/>
              <w:rPr>
                <w:rFonts w:hint="default" w:ascii="Times New Roman" w:hAnsi="Times New Roman"/>
                <w:b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/>
                <w:b/>
                <w:sz w:val="26"/>
                <w:szCs w:val="26"/>
                <w:lang w:val="vi-VN"/>
              </w:rPr>
              <w:t>8</w:t>
            </w:r>
          </w:p>
        </w:tc>
        <w:tc>
          <w:tcPr>
            <w:tcW w:w="2015" w:type="dxa"/>
            <w:gridSpan w:val="2"/>
            <w:shd w:val="clear" w:color="auto" w:fill="auto"/>
            <w:noWrap w:val="0"/>
            <w:vAlign w:val="top"/>
          </w:tcPr>
          <w:p w14:paraId="1E635432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10</w:t>
            </w:r>
          </w:p>
        </w:tc>
        <w:tc>
          <w:tcPr>
            <w:tcW w:w="1386" w:type="dxa"/>
            <w:shd w:val="clear" w:color="auto" w:fill="auto"/>
            <w:noWrap w:val="0"/>
            <w:vAlign w:val="top"/>
          </w:tcPr>
          <w:p w14:paraId="0FAF7201">
            <w:pPr>
              <w:spacing w:line="276" w:lineRule="auto"/>
              <w:jc w:val="center"/>
              <w:rPr>
                <w:rFonts w:hint="default" w:ascii="Times New Roman" w:hAnsi="Times New Roman"/>
                <w:b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/>
                <w:b/>
                <w:sz w:val="26"/>
                <w:szCs w:val="26"/>
                <w:lang w:val="vi-VN"/>
              </w:rPr>
              <w:t>36</w:t>
            </w:r>
          </w:p>
        </w:tc>
        <w:tc>
          <w:tcPr>
            <w:tcW w:w="989" w:type="dxa"/>
            <w:shd w:val="clear" w:color="auto" w:fill="auto"/>
            <w:noWrap w:val="0"/>
            <w:vAlign w:val="top"/>
          </w:tcPr>
          <w:p w14:paraId="6B6AED76">
            <w:pPr>
              <w:spacing w:line="276" w:lineRule="auto"/>
              <w:jc w:val="center"/>
              <w:rPr>
                <w:rFonts w:hint="default" w:ascii="Times New Roman" w:hAnsi="Times New Roman"/>
                <w:b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/>
                <w:b/>
                <w:sz w:val="26"/>
                <w:szCs w:val="26"/>
                <w:lang w:val="vi-VN"/>
              </w:rPr>
              <w:t>64</w:t>
            </w:r>
          </w:p>
        </w:tc>
        <w:tc>
          <w:tcPr>
            <w:tcW w:w="1249" w:type="dxa"/>
            <w:shd w:val="clear" w:color="auto" w:fill="auto"/>
            <w:noWrap w:val="0"/>
            <w:vAlign w:val="top"/>
          </w:tcPr>
          <w:p w14:paraId="17DBF925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100%</w:t>
            </w:r>
          </w:p>
        </w:tc>
      </w:tr>
      <w:tr w14:paraId="6307AD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57" w:type="dxa"/>
            <w:gridSpan w:val="2"/>
            <w:shd w:val="clear" w:color="auto" w:fill="auto"/>
            <w:noWrap w:val="0"/>
            <w:vAlign w:val="top"/>
          </w:tcPr>
          <w:p w14:paraId="5409AB5C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Tổng số điểm</w:t>
            </w:r>
          </w:p>
        </w:tc>
        <w:tc>
          <w:tcPr>
            <w:tcW w:w="1864" w:type="dxa"/>
            <w:gridSpan w:val="2"/>
            <w:shd w:val="clear" w:color="auto" w:fill="auto"/>
            <w:noWrap w:val="0"/>
            <w:vAlign w:val="top"/>
          </w:tcPr>
          <w:p w14:paraId="0DEEA93F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4,0 điểm</w:t>
            </w:r>
          </w:p>
        </w:tc>
        <w:tc>
          <w:tcPr>
            <w:tcW w:w="1866" w:type="dxa"/>
            <w:gridSpan w:val="2"/>
            <w:shd w:val="clear" w:color="auto" w:fill="auto"/>
            <w:noWrap w:val="0"/>
            <w:vAlign w:val="top"/>
          </w:tcPr>
          <w:p w14:paraId="4D93C213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/>
                <w:b/>
                <w:sz w:val="26"/>
                <w:szCs w:val="26"/>
                <w:lang w:val="vi-VN"/>
              </w:rPr>
              <w:t>2,2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điểm</w:t>
            </w:r>
          </w:p>
        </w:tc>
        <w:tc>
          <w:tcPr>
            <w:tcW w:w="1808" w:type="dxa"/>
            <w:gridSpan w:val="2"/>
            <w:shd w:val="clear" w:color="auto" w:fill="auto"/>
            <w:noWrap w:val="0"/>
            <w:vAlign w:val="top"/>
          </w:tcPr>
          <w:p w14:paraId="353F7D22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/>
                <w:b/>
                <w:sz w:val="26"/>
                <w:szCs w:val="26"/>
                <w:lang w:val="vi-VN"/>
              </w:rPr>
              <w:t>0,8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điểm</w:t>
            </w:r>
          </w:p>
        </w:tc>
        <w:tc>
          <w:tcPr>
            <w:tcW w:w="2015" w:type="dxa"/>
            <w:gridSpan w:val="2"/>
            <w:shd w:val="clear" w:color="auto" w:fill="auto"/>
            <w:noWrap w:val="0"/>
            <w:vAlign w:val="top"/>
          </w:tcPr>
          <w:p w14:paraId="538C7EAC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1,0 điểm</w:t>
            </w:r>
          </w:p>
        </w:tc>
        <w:tc>
          <w:tcPr>
            <w:tcW w:w="2375" w:type="dxa"/>
            <w:gridSpan w:val="2"/>
            <w:shd w:val="clear" w:color="auto" w:fill="auto"/>
            <w:noWrap w:val="0"/>
            <w:vAlign w:val="top"/>
          </w:tcPr>
          <w:p w14:paraId="08C20106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10 điểm</w:t>
            </w:r>
          </w:p>
        </w:tc>
        <w:tc>
          <w:tcPr>
            <w:tcW w:w="1249" w:type="dxa"/>
            <w:shd w:val="clear" w:color="auto" w:fill="auto"/>
            <w:noWrap w:val="0"/>
            <w:vAlign w:val="top"/>
          </w:tcPr>
          <w:p w14:paraId="3A0488B3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10 điểm</w:t>
            </w:r>
          </w:p>
        </w:tc>
      </w:tr>
    </w:tbl>
    <w:p w14:paraId="59DC8EBA">
      <w:pPr>
        <w:rPr>
          <w:sz w:val="26"/>
          <w:szCs w:val="26"/>
        </w:rPr>
      </w:pPr>
    </w:p>
    <w:p w14:paraId="5C20149F">
      <w:pPr>
        <w:rPr>
          <w:sz w:val="26"/>
          <w:szCs w:val="26"/>
        </w:rPr>
      </w:pPr>
    </w:p>
    <w:sectPr>
      <w:pgSz w:w="16838" w:h="11906" w:orient="landscape"/>
      <w:pgMar w:top="164" w:right="1440" w:bottom="284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VNI-Times">
    <w:altName w:val="Calibri"/>
    <w:panose1 w:val="00000000000000000000"/>
    <w:charset w:val="00"/>
    <w:family w:val="auto"/>
    <w:pitch w:val="default"/>
    <w:sig w:usb0="00000000" w:usb1="00000000" w:usb2="00000000" w:usb3="00000000" w:csb0="00000013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82"/>
      <w:lvlText w:val="%1."/>
      <w:lvlJc w:val="left"/>
      <w:pPr>
        <w:tabs>
          <w:tab w:val="left" w:pos="2040"/>
        </w:tabs>
        <w:ind w:left="2040" w:leftChars="800" w:hanging="360" w:hangingChars="20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81"/>
      <w:lvlText w:val="%1."/>
      <w:lvlJc w:val="left"/>
      <w:pPr>
        <w:tabs>
          <w:tab w:val="left" w:pos="1620"/>
        </w:tabs>
        <w:ind w:left="1620" w:leftChars="600" w:hanging="360" w:hangingChars="20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80"/>
      <w:lvlText w:val="%1."/>
      <w:lvlJc w:val="left"/>
      <w:pPr>
        <w:tabs>
          <w:tab w:val="left" w:pos="1200"/>
        </w:tabs>
        <w:ind w:left="1200" w:leftChars="400" w:hanging="360" w:hangingChars="200"/>
      </w:pPr>
    </w:lvl>
  </w:abstractNum>
  <w:abstractNum w:abstractNumId="3">
    <w:nsid w:val="FFFFFF7F"/>
    <w:multiLevelType w:val="singleLevel"/>
    <w:tmpl w:val="FFFFFF7F"/>
    <w:lvl w:ilvl="0" w:tentative="0">
      <w:start w:val="1"/>
      <w:numFmt w:val="decimal"/>
      <w:pStyle w:val="79"/>
      <w:lvlText w:val="%1."/>
      <w:lvlJc w:val="left"/>
      <w:pPr>
        <w:tabs>
          <w:tab w:val="left" w:pos="780"/>
        </w:tabs>
        <w:ind w:left="780" w:leftChars="200" w:hanging="360" w:hangingChars="200"/>
      </w:pPr>
    </w:lvl>
  </w:abstractNum>
  <w:abstractNum w:abstractNumId="4">
    <w:nsid w:val="FFFFFF80"/>
    <w:multiLevelType w:val="singleLevel"/>
    <w:tmpl w:val="FFFFFF80"/>
    <w:lvl w:ilvl="0" w:tentative="0">
      <w:start w:val="1"/>
      <w:numFmt w:val="bullet"/>
      <w:pStyle w:val="72"/>
      <w:lvlText w:val=""/>
      <w:lvlJc w:val="left"/>
      <w:pPr>
        <w:tabs>
          <w:tab w:val="left" w:pos="2040"/>
        </w:tabs>
        <w:ind w:left="2040" w:leftChars="800" w:hanging="360" w:hangingChars="200"/>
      </w:pPr>
      <w:rPr>
        <w:rFonts w:hint="default" w:ascii="Wingdings" w:hAnsi="Wingdings"/>
      </w:rPr>
    </w:lvl>
  </w:abstractNum>
  <w:abstractNum w:abstractNumId="5">
    <w:nsid w:val="FFFFFF81"/>
    <w:multiLevelType w:val="singleLevel"/>
    <w:tmpl w:val="FFFFFF81"/>
    <w:lvl w:ilvl="0" w:tentative="0">
      <w:start w:val="1"/>
      <w:numFmt w:val="bullet"/>
      <w:pStyle w:val="71"/>
      <w:lvlText w:val=""/>
      <w:lvlJc w:val="left"/>
      <w:pPr>
        <w:tabs>
          <w:tab w:val="left" w:pos="1620"/>
        </w:tabs>
        <w:ind w:left="1620" w:leftChars="600" w:hanging="360" w:hangingChars="200"/>
      </w:pPr>
      <w:rPr>
        <w:rFonts w:hint="default" w:ascii="Wingdings" w:hAnsi="Wingdings"/>
      </w:rPr>
    </w:lvl>
  </w:abstractNum>
  <w:abstractNum w:abstractNumId="6">
    <w:nsid w:val="FFFFFF82"/>
    <w:multiLevelType w:val="singleLevel"/>
    <w:tmpl w:val="FFFFFF82"/>
    <w:lvl w:ilvl="0" w:tentative="0">
      <w:start w:val="1"/>
      <w:numFmt w:val="bullet"/>
      <w:pStyle w:val="70"/>
      <w:lvlText w:val=""/>
      <w:lvlJc w:val="left"/>
      <w:pPr>
        <w:tabs>
          <w:tab w:val="left" w:pos="1200"/>
        </w:tabs>
        <w:ind w:left="1200" w:leftChars="400" w:hanging="360" w:hangingChars="200"/>
      </w:pPr>
      <w:rPr>
        <w:rFonts w:hint="default" w:ascii="Wingdings" w:hAnsi="Wingdings"/>
      </w:rPr>
    </w:lvl>
  </w:abstractNum>
  <w:abstractNum w:abstractNumId="7">
    <w:nsid w:val="FFFFFF83"/>
    <w:multiLevelType w:val="singleLevel"/>
    <w:tmpl w:val="FFFFFF83"/>
    <w:lvl w:ilvl="0" w:tentative="0">
      <w:start w:val="1"/>
      <w:numFmt w:val="bullet"/>
      <w:pStyle w:val="69"/>
      <w:lvlText w:val=""/>
      <w:lvlJc w:val="left"/>
      <w:pPr>
        <w:tabs>
          <w:tab w:val="left" w:pos="780"/>
        </w:tabs>
        <w:ind w:left="780" w:leftChars="200" w:hanging="360" w:hangingChars="200"/>
      </w:pPr>
      <w:rPr>
        <w:rFonts w:hint="default" w:ascii="Wingdings" w:hAnsi="Wingdings"/>
      </w:rPr>
    </w:lvl>
  </w:abstractNum>
  <w:abstractNum w:abstractNumId="8">
    <w:nsid w:val="FFFFFF88"/>
    <w:multiLevelType w:val="singleLevel"/>
    <w:tmpl w:val="FFFFFF88"/>
    <w:lvl w:ilvl="0" w:tentative="0">
      <w:start w:val="1"/>
      <w:numFmt w:val="decimal"/>
      <w:pStyle w:val="78"/>
      <w:lvlText w:val="%1."/>
      <w:lvlJc w:val="left"/>
      <w:pPr>
        <w:tabs>
          <w:tab w:val="left" w:pos="360"/>
        </w:tabs>
        <w:ind w:left="360" w:hanging="360" w:hangingChars="200"/>
      </w:pPr>
    </w:lvl>
  </w:abstractNum>
  <w:abstractNum w:abstractNumId="9">
    <w:nsid w:val="FFFFFF89"/>
    <w:multiLevelType w:val="singleLevel"/>
    <w:tmpl w:val="FFFFFF89"/>
    <w:lvl w:ilvl="0" w:tentative="0">
      <w:start w:val="1"/>
      <w:numFmt w:val="bullet"/>
      <w:pStyle w:val="68"/>
      <w:lvlText w:val=""/>
      <w:lvlJc w:val="left"/>
      <w:pPr>
        <w:tabs>
          <w:tab w:val="left" w:pos="360"/>
        </w:tabs>
        <w:ind w:left="360" w:hanging="360" w:hangingChars="200"/>
      </w:pPr>
      <w:rPr>
        <w:rFonts w:hint="default" w:ascii="Wingdings" w:hAnsi="Wingdings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hyphenationZone w:val="360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8F3DB4"/>
    <w:rsid w:val="00050A31"/>
    <w:rsid w:val="000716D2"/>
    <w:rsid w:val="00071AAB"/>
    <w:rsid w:val="000B76C4"/>
    <w:rsid w:val="000C5610"/>
    <w:rsid w:val="000E6552"/>
    <w:rsid w:val="000F3A4F"/>
    <w:rsid w:val="000F59AC"/>
    <w:rsid w:val="001364FE"/>
    <w:rsid w:val="001368DD"/>
    <w:rsid w:val="00147DB3"/>
    <w:rsid w:val="001518A5"/>
    <w:rsid w:val="00170095"/>
    <w:rsid w:val="00170E4F"/>
    <w:rsid w:val="001743F4"/>
    <w:rsid w:val="00187C33"/>
    <w:rsid w:val="001936B7"/>
    <w:rsid w:val="00196AB1"/>
    <w:rsid w:val="00201333"/>
    <w:rsid w:val="00210FA7"/>
    <w:rsid w:val="00216417"/>
    <w:rsid w:val="0026631D"/>
    <w:rsid w:val="002C2F53"/>
    <w:rsid w:val="0033518C"/>
    <w:rsid w:val="003437C2"/>
    <w:rsid w:val="00377186"/>
    <w:rsid w:val="003A1C03"/>
    <w:rsid w:val="00414627"/>
    <w:rsid w:val="00425D63"/>
    <w:rsid w:val="004643D8"/>
    <w:rsid w:val="00497C24"/>
    <w:rsid w:val="004C7BA5"/>
    <w:rsid w:val="004E7628"/>
    <w:rsid w:val="004F48F2"/>
    <w:rsid w:val="005149B1"/>
    <w:rsid w:val="005647F2"/>
    <w:rsid w:val="005662D1"/>
    <w:rsid w:val="00573A09"/>
    <w:rsid w:val="005A4526"/>
    <w:rsid w:val="005C1B16"/>
    <w:rsid w:val="005E53D0"/>
    <w:rsid w:val="006002EB"/>
    <w:rsid w:val="006128EF"/>
    <w:rsid w:val="006264B4"/>
    <w:rsid w:val="00643033"/>
    <w:rsid w:val="00644CC3"/>
    <w:rsid w:val="00661468"/>
    <w:rsid w:val="006649F0"/>
    <w:rsid w:val="0067245D"/>
    <w:rsid w:val="0068470E"/>
    <w:rsid w:val="00695DCD"/>
    <w:rsid w:val="006A05CC"/>
    <w:rsid w:val="006A35A7"/>
    <w:rsid w:val="007152D7"/>
    <w:rsid w:val="00746C14"/>
    <w:rsid w:val="007C2C59"/>
    <w:rsid w:val="00801F23"/>
    <w:rsid w:val="00837632"/>
    <w:rsid w:val="0085640F"/>
    <w:rsid w:val="008567AA"/>
    <w:rsid w:val="00892712"/>
    <w:rsid w:val="008A680A"/>
    <w:rsid w:val="008B0BB0"/>
    <w:rsid w:val="008E6C4B"/>
    <w:rsid w:val="008F18C0"/>
    <w:rsid w:val="00907648"/>
    <w:rsid w:val="00930FDE"/>
    <w:rsid w:val="00984C93"/>
    <w:rsid w:val="00987CE1"/>
    <w:rsid w:val="0099405C"/>
    <w:rsid w:val="009C600F"/>
    <w:rsid w:val="009D3723"/>
    <w:rsid w:val="009E04F2"/>
    <w:rsid w:val="00A03B7B"/>
    <w:rsid w:val="00A200C9"/>
    <w:rsid w:val="00A250D5"/>
    <w:rsid w:val="00A32F56"/>
    <w:rsid w:val="00A36028"/>
    <w:rsid w:val="00A91424"/>
    <w:rsid w:val="00AA2C77"/>
    <w:rsid w:val="00AC3FB9"/>
    <w:rsid w:val="00AC702A"/>
    <w:rsid w:val="00AD226F"/>
    <w:rsid w:val="00B13A52"/>
    <w:rsid w:val="00B24CF4"/>
    <w:rsid w:val="00B26993"/>
    <w:rsid w:val="00B4570C"/>
    <w:rsid w:val="00B5208C"/>
    <w:rsid w:val="00B74876"/>
    <w:rsid w:val="00BB7C2B"/>
    <w:rsid w:val="00BC1664"/>
    <w:rsid w:val="00BC2546"/>
    <w:rsid w:val="00C05085"/>
    <w:rsid w:val="00C1593D"/>
    <w:rsid w:val="00C56C7E"/>
    <w:rsid w:val="00C776A4"/>
    <w:rsid w:val="00CA2C6C"/>
    <w:rsid w:val="00CC0600"/>
    <w:rsid w:val="00CC78AC"/>
    <w:rsid w:val="00CF7953"/>
    <w:rsid w:val="00D07232"/>
    <w:rsid w:val="00D10245"/>
    <w:rsid w:val="00D21BDD"/>
    <w:rsid w:val="00D65F07"/>
    <w:rsid w:val="00D92BB7"/>
    <w:rsid w:val="00DC76D2"/>
    <w:rsid w:val="00DD30ED"/>
    <w:rsid w:val="00E64C21"/>
    <w:rsid w:val="00EC24C6"/>
    <w:rsid w:val="00EF2933"/>
    <w:rsid w:val="00F05146"/>
    <w:rsid w:val="00F1115D"/>
    <w:rsid w:val="00F3513C"/>
    <w:rsid w:val="00F465C5"/>
    <w:rsid w:val="00F5180D"/>
    <w:rsid w:val="00F51B21"/>
    <w:rsid w:val="00F51D87"/>
    <w:rsid w:val="00F8455C"/>
    <w:rsid w:val="438F3DB4"/>
    <w:rsid w:val="6A3D5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qFormat="1"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qFormat="1" w:unhideWhenUsed="0" w:uiPriority="0" w:semiHidden="0" w:name="E-mail Signature"/>
    <w:lsdException w:unhideWhenUsed="0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qFormat="1"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qFormat="1" w:unhideWhenUsed="0" w:uiPriority="0" w:semiHidden="0" w:name="Table Classic 4"/>
    <w:lsdException w:qFormat="1" w:unhideWhenUsed="0" w:uiPriority="0" w:semiHidden="0" w:name="Table Colorful 1"/>
    <w:lsdException w:qFormat="1" w:unhideWhenUsed="0" w:uiPriority="0" w:semiHidden="0" w:name="Table Colorful 2"/>
    <w:lsdException w:unhideWhenUsed="0" w:uiPriority="0" w:semiHidden="0" w:name="Table Colorful 3"/>
    <w:lsdException w:qFormat="1"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qFormat="1"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qFormat="1" w:unhideWhenUsed="0" w:uiPriority="0" w:semiHidden="0" w:name="Table 3D effects 1"/>
    <w:lsdException w:unhideWhenUsed="0" w:uiPriority="0" w:semiHidden="0" w:name="Table 3D effects 2"/>
    <w:lsdException w:qFormat="1"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qFormat="1"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qFormat="1" w:unhideWhenUsed="0" w:uiPriority="60" w:semiHidden="0" w:name="Light Shading Accent 1"/>
    <w:lsdException w:qFormat="1" w:unhideWhenUsed="0" w:uiPriority="61" w:semiHidden="0" w:name="Light List Accent 1"/>
    <w:lsdException w:qFormat="1" w:unhideWhenUsed="0" w:uiPriority="62" w:semiHidden="0" w:name="Light Grid Accent 1"/>
    <w:lsdException w:qFormat="1" w:unhideWhenUsed="0" w:uiPriority="63" w:semiHidden="0" w:name="Medium Shading 1 Accent 1"/>
    <w:lsdException w:unhideWhenUsed="0" w:uiPriority="64" w:semiHidden="0" w:name="Medium Shading 2 Accent 1"/>
    <w:lsdException w:qFormat="1"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qFormat="1"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qFormat="1" w:unhideWhenUsed="0" w:uiPriority="64" w:semiHidden="0" w:name="Medium Shading 2 Accent 2"/>
    <w:lsdException w:qFormat="1"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qFormat="1" w:unhideWhenUsed="0" w:uiPriority="70" w:semiHidden="0" w:name="Dark List Accent 2"/>
    <w:lsdException w:qFormat="1"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qFormat="1"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qFormat="1" w:unhideWhenUsed="0" w:uiPriority="70" w:semiHidden="0" w:name="Dark List Accent 3"/>
    <w:lsdException w:qFormat="1" w:unhideWhenUsed="0" w:uiPriority="71" w:semiHidden="0" w:name="Colorful Shading Accent 3"/>
    <w:lsdException w:qFormat="1"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qFormat="1"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qFormat="1" w:unhideWhenUsed="0" w:uiPriority="70" w:semiHidden="0" w:name="Dark List Accent 4"/>
    <w:lsdException w:qFormat="1"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qFormat="1"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qFormat="1" w:unhideWhenUsed="0" w:uiPriority="61" w:semiHidden="0" w:name="Light List Accent 6"/>
    <w:lsdException w:qFormat="1"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qFormat="1"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qFormat="1"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sz w:val="36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b/>
      <w:bCs/>
      <w:sz w:val="32"/>
      <w:szCs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b/>
      <w:bCs/>
      <w:sz w:val="28"/>
      <w:szCs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5"/>
    </w:pPr>
    <w:rPr>
      <w:b/>
      <w:bCs/>
      <w:sz w:val="24"/>
      <w:szCs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7"/>
    </w:pPr>
    <w:rPr>
      <w:sz w:val="24"/>
      <w:szCs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8"/>
    </w:pPr>
    <w:rPr>
      <w:szCs w:val="21"/>
    </w:rPr>
  </w:style>
  <w:style w:type="character" w:default="1" w:styleId="11">
    <w:name w:val="Default Paragraph Font"/>
    <w:semiHidden/>
    <w:uiPriority w:val="0"/>
  </w:style>
  <w:style w:type="table" w:default="1" w:styleId="1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Balloon Text"/>
    <w:basedOn w:val="1"/>
    <w:uiPriority w:val="0"/>
    <w:rPr>
      <w:sz w:val="16"/>
      <w:szCs w:val="16"/>
    </w:rPr>
  </w:style>
  <w:style w:type="paragraph" w:styleId="14">
    <w:name w:val="Block Text"/>
    <w:basedOn w:val="1"/>
    <w:uiPriority w:val="0"/>
    <w:pPr>
      <w:spacing w:after="120"/>
      <w:ind w:left="1440" w:leftChars="700" w:right="1440" w:rightChars="700"/>
    </w:pPr>
  </w:style>
  <w:style w:type="paragraph" w:styleId="15">
    <w:name w:val="Body Text"/>
    <w:basedOn w:val="1"/>
    <w:qFormat/>
    <w:uiPriority w:val="0"/>
    <w:pPr>
      <w:spacing w:after="120"/>
    </w:pPr>
  </w:style>
  <w:style w:type="paragraph" w:styleId="16">
    <w:name w:val="Body Text 2"/>
    <w:basedOn w:val="1"/>
    <w:qFormat/>
    <w:uiPriority w:val="0"/>
    <w:pPr>
      <w:spacing w:after="120" w:line="480" w:lineRule="auto"/>
    </w:pPr>
  </w:style>
  <w:style w:type="paragraph" w:styleId="17">
    <w:name w:val="Body Text 3"/>
    <w:basedOn w:val="1"/>
    <w:qFormat/>
    <w:uiPriority w:val="0"/>
    <w:pPr>
      <w:spacing w:after="120"/>
    </w:pPr>
    <w:rPr>
      <w:sz w:val="16"/>
      <w:szCs w:val="16"/>
    </w:rPr>
  </w:style>
  <w:style w:type="paragraph" w:styleId="18">
    <w:name w:val="Body Text First Indent"/>
    <w:basedOn w:val="15"/>
    <w:qFormat/>
    <w:uiPriority w:val="0"/>
    <w:pPr>
      <w:ind w:firstLine="420" w:firstLineChars="100"/>
    </w:pPr>
  </w:style>
  <w:style w:type="paragraph" w:styleId="19">
    <w:name w:val="Body Text Indent"/>
    <w:basedOn w:val="1"/>
    <w:qFormat/>
    <w:uiPriority w:val="0"/>
    <w:pPr>
      <w:spacing w:after="120"/>
      <w:ind w:left="420" w:leftChars="200"/>
    </w:pPr>
  </w:style>
  <w:style w:type="paragraph" w:styleId="20">
    <w:name w:val="Body Text First Indent 2"/>
    <w:basedOn w:val="19"/>
    <w:qFormat/>
    <w:uiPriority w:val="0"/>
    <w:pPr>
      <w:ind w:firstLine="420" w:firstLineChars="200"/>
    </w:pPr>
  </w:style>
  <w:style w:type="paragraph" w:styleId="21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22">
    <w:name w:val="Body Text Indent 3"/>
    <w:basedOn w:val="1"/>
    <w:uiPriority w:val="0"/>
    <w:pPr>
      <w:spacing w:after="120"/>
      <w:ind w:left="420" w:leftChars="200"/>
    </w:pPr>
    <w:rPr>
      <w:sz w:val="16"/>
      <w:szCs w:val="16"/>
    </w:rPr>
  </w:style>
  <w:style w:type="paragraph" w:styleId="23">
    <w:name w:val="caption"/>
    <w:basedOn w:val="1"/>
    <w:next w:val="1"/>
    <w:semiHidden/>
    <w:unhideWhenUsed/>
    <w:qFormat/>
    <w:uiPriority w:val="0"/>
    <w:rPr>
      <w:rFonts w:ascii="Arial" w:hAnsi="Arial" w:eastAsia="黑体" w:cs="Arial"/>
      <w:sz w:val="20"/>
    </w:rPr>
  </w:style>
  <w:style w:type="paragraph" w:styleId="24">
    <w:name w:val="Closing"/>
    <w:basedOn w:val="1"/>
    <w:uiPriority w:val="0"/>
    <w:pPr>
      <w:ind w:left="100" w:leftChars="2100"/>
    </w:pPr>
  </w:style>
  <w:style w:type="character" w:styleId="25">
    <w:name w:val="annotation reference"/>
    <w:basedOn w:val="11"/>
    <w:uiPriority w:val="0"/>
    <w:rPr>
      <w:sz w:val="21"/>
      <w:szCs w:val="21"/>
    </w:rPr>
  </w:style>
  <w:style w:type="paragraph" w:styleId="26">
    <w:name w:val="annotation text"/>
    <w:basedOn w:val="1"/>
    <w:qFormat/>
    <w:uiPriority w:val="0"/>
    <w:pPr>
      <w:jc w:val="left"/>
    </w:pPr>
  </w:style>
  <w:style w:type="paragraph" w:styleId="27">
    <w:name w:val="annotation subject"/>
    <w:basedOn w:val="26"/>
    <w:next w:val="26"/>
    <w:uiPriority w:val="0"/>
    <w:rPr>
      <w:b/>
      <w:bCs/>
    </w:rPr>
  </w:style>
  <w:style w:type="paragraph" w:styleId="28">
    <w:name w:val="Date"/>
    <w:basedOn w:val="1"/>
    <w:next w:val="1"/>
    <w:qFormat/>
    <w:uiPriority w:val="0"/>
    <w:pPr>
      <w:ind w:left="100" w:leftChars="2500"/>
    </w:pPr>
  </w:style>
  <w:style w:type="paragraph" w:styleId="29">
    <w:name w:val="Document Map"/>
    <w:basedOn w:val="1"/>
    <w:qFormat/>
    <w:uiPriority w:val="0"/>
    <w:pPr>
      <w:shd w:val="clear" w:color="auto" w:fill="000080"/>
    </w:pPr>
  </w:style>
  <w:style w:type="paragraph" w:styleId="30">
    <w:name w:val="E-mail Signature"/>
    <w:basedOn w:val="1"/>
    <w:qFormat/>
    <w:uiPriority w:val="0"/>
  </w:style>
  <w:style w:type="character" w:styleId="31">
    <w:name w:val="Emphasis"/>
    <w:basedOn w:val="11"/>
    <w:qFormat/>
    <w:uiPriority w:val="0"/>
    <w:rPr>
      <w:i/>
      <w:iCs/>
    </w:rPr>
  </w:style>
  <w:style w:type="character" w:styleId="32">
    <w:name w:val="endnote reference"/>
    <w:basedOn w:val="11"/>
    <w:qFormat/>
    <w:uiPriority w:val="0"/>
    <w:rPr>
      <w:vertAlign w:val="superscript"/>
    </w:rPr>
  </w:style>
  <w:style w:type="paragraph" w:styleId="33">
    <w:name w:val="endnote text"/>
    <w:basedOn w:val="1"/>
    <w:qFormat/>
    <w:uiPriority w:val="0"/>
    <w:pPr>
      <w:snapToGrid w:val="0"/>
      <w:jc w:val="left"/>
    </w:pPr>
  </w:style>
  <w:style w:type="paragraph" w:styleId="34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5">
    <w:name w:val="envelope return"/>
    <w:basedOn w:val="1"/>
    <w:qFormat/>
    <w:uiPriority w:val="0"/>
    <w:pPr>
      <w:snapToGrid w:val="0"/>
    </w:pPr>
    <w:rPr>
      <w:rFonts w:ascii="Arial" w:hAnsi="Arial" w:cs="Arial"/>
    </w:rPr>
  </w:style>
  <w:style w:type="character" w:styleId="36">
    <w:name w:val="FollowedHyperlink"/>
    <w:basedOn w:val="11"/>
    <w:qFormat/>
    <w:uiPriority w:val="0"/>
    <w:rPr>
      <w:color w:val="800080"/>
      <w:u w:val="single"/>
    </w:rPr>
  </w:style>
  <w:style w:type="paragraph" w:styleId="3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38">
    <w:name w:val="footnote reference"/>
    <w:basedOn w:val="11"/>
    <w:qFormat/>
    <w:uiPriority w:val="0"/>
    <w:rPr>
      <w:vertAlign w:val="superscript"/>
    </w:rPr>
  </w:style>
  <w:style w:type="paragraph" w:styleId="39">
    <w:name w:val="footnote text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40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41">
    <w:name w:val="HTML Acronym"/>
    <w:basedOn w:val="11"/>
    <w:qFormat/>
    <w:uiPriority w:val="0"/>
  </w:style>
  <w:style w:type="paragraph" w:styleId="42">
    <w:name w:val="HTML Address"/>
    <w:basedOn w:val="1"/>
    <w:uiPriority w:val="0"/>
    <w:rPr>
      <w:i/>
      <w:iCs/>
    </w:rPr>
  </w:style>
  <w:style w:type="character" w:styleId="43">
    <w:name w:val="HTML Cite"/>
    <w:basedOn w:val="11"/>
    <w:uiPriority w:val="0"/>
    <w:rPr>
      <w:i/>
      <w:iCs/>
    </w:rPr>
  </w:style>
  <w:style w:type="character" w:styleId="44">
    <w:name w:val="HTML Code"/>
    <w:basedOn w:val="11"/>
    <w:qFormat/>
    <w:uiPriority w:val="0"/>
    <w:rPr>
      <w:rFonts w:ascii="Courier New" w:hAnsi="Courier New" w:cs="Courier New"/>
      <w:sz w:val="20"/>
      <w:szCs w:val="20"/>
    </w:rPr>
  </w:style>
  <w:style w:type="character" w:styleId="45">
    <w:name w:val="HTML Definition"/>
    <w:basedOn w:val="11"/>
    <w:qFormat/>
    <w:uiPriority w:val="0"/>
    <w:rPr>
      <w:i/>
      <w:iCs/>
    </w:rPr>
  </w:style>
  <w:style w:type="character" w:styleId="46">
    <w:name w:val="HTML Keyboard"/>
    <w:basedOn w:val="11"/>
    <w:qFormat/>
    <w:uiPriority w:val="0"/>
    <w:rPr>
      <w:rFonts w:ascii="Courier New" w:hAnsi="Courier New" w:cs="Courier New"/>
      <w:sz w:val="20"/>
      <w:szCs w:val="20"/>
    </w:rPr>
  </w:style>
  <w:style w:type="paragraph" w:styleId="47">
    <w:name w:val="HTML Preformatted"/>
    <w:basedOn w:val="1"/>
    <w:qFormat/>
    <w:uiPriority w:val="0"/>
    <w:rPr>
      <w:rFonts w:ascii="Courier New" w:hAnsi="Courier New" w:cs="Courier New"/>
      <w:sz w:val="20"/>
    </w:rPr>
  </w:style>
  <w:style w:type="character" w:styleId="48">
    <w:name w:val="HTML Sample"/>
    <w:basedOn w:val="11"/>
    <w:uiPriority w:val="0"/>
    <w:rPr>
      <w:rFonts w:ascii="Courier New" w:hAnsi="Courier New" w:cs="Courier New"/>
    </w:rPr>
  </w:style>
  <w:style w:type="character" w:styleId="49">
    <w:name w:val="HTML Typewriter"/>
    <w:basedOn w:val="11"/>
    <w:qFormat/>
    <w:uiPriority w:val="0"/>
    <w:rPr>
      <w:rFonts w:ascii="Courier New" w:hAnsi="Courier New" w:cs="Courier New"/>
      <w:sz w:val="20"/>
      <w:szCs w:val="20"/>
    </w:rPr>
  </w:style>
  <w:style w:type="character" w:styleId="50">
    <w:name w:val="HTML Variable"/>
    <w:basedOn w:val="11"/>
    <w:qFormat/>
    <w:uiPriority w:val="0"/>
    <w:rPr>
      <w:i/>
      <w:iCs/>
    </w:rPr>
  </w:style>
  <w:style w:type="character" w:styleId="51">
    <w:name w:val="Hyperlink"/>
    <w:basedOn w:val="11"/>
    <w:qFormat/>
    <w:uiPriority w:val="0"/>
    <w:rPr>
      <w:color w:val="0000FF"/>
      <w:u w:val="single"/>
    </w:rPr>
  </w:style>
  <w:style w:type="paragraph" w:styleId="52">
    <w:name w:val="index 1"/>
    <w:basedOn w:val="1"/>
    <w:next w:val="1"/>
    <w:qFormat/>
    <w:uiPriority w:val="0"/>
  </w:style>
  <w:style w:type="paragraph" w:styleId="53">
    <w:name w:val="index 2"/>
    <w:basedOn w:val="1"/>
    <w:next w:val="1"/>
    <w:qFormat/>
    <w:uiPriority w:val="0"/>
    <w:pPr>
      <w:ind w:left="200" w:leftChars="200"/>
    </w:pPr>
  </w:style>
  <w:style w:type="paragraph" w:styleId="54">
    <w:name w:val="index 3"/>
    <w:basedOn w:val="1"/>
    <w:next w:val="1"/>
    <w:qFormat/>
    <w:uiPriority w:val="0"/>
    <w:pPr>
      <w:ind w:left="400" w:leftChars="400"/>
    </w:pPr>
  </w:style>
  <w:style w:type="paragraph" w:styleId="55">
    <w:name w:val="index 4"/>
    <w:basedOn w:val="1"/>
    <w:next w:val="1"/>
    <w:qFormat/>
    <w:uiPriority w:val="0"/>
    <w:pPr>
      <w:ind w:left="600" w:leftChars="600"/>
    </w:pPr>
  </w:style>
  <w:style w:type="paragraph" w:styleId="56">
    <w:name w:val="index 5"/>
    <w:basedOn w:val="1"/>
    <w:next w:val="1"/>
    <w:qFormat/>
    <w:uiPriority w:val="0"/>
    <w:pPr>
      <w:ind w:left="800" w:leftChars="800"/>
    </w:pPr>
  </w:style>
  <w:style w:type="paragraph" w:styleId="57">
    <w:name w:val="index 6"/>
    <w:basedOn w:val="1"/>
    <w:next w:val="1"/>
    <w:qFormat/>
    <w:uiPriority w:val="0"/>
    <w:pPr>
      <w:ind w:left="1000" w:leftChars="1000"/>
    </w:pPr>
  </w:style>
  <w:style w:type="paragraph" w:styleId="58">
    <w:name w:val="index 7"/>
    <w:basedOn w:val="1"/>
    <w:next w:val="1"/>
    <w:qFormat/>
    <w:uiPriority w:val="0"/>
    <w:pPr>
      <w:ind w:left="1200" w:leftChars="1200"/>
    </w:pPr>
  </w:style>
  <w:style w:type="paragraph" w:styleId="59">
    <w:name w:val="index 8"/>
    <w:basedOn w:val="1"/>
    <w:next w:val="1"/>
    <w:qFormat/>
    <w:uiPriority w:val="0"/>
    <w:pPr>
      <w:ind w:left="1400" w:leftChars="1400"/>
    </w:pPr>
  </w:style>
  <w:style w:type="paragraph" w:styleId="60">
    <w:name w:val="index 9"/>
    <w:basedOn w:val="1"/>
    <w:next w:val="1"/>
    <w:qFormat/>
    <w:uiPriority w:val="0"/>
    <w:pPr>
      <w:ind w:left="1600" w:leftChars="1600"/>
    </w:pPr>
  </w:style>
  <w:style w:type="paragraph" w:styleId="61">
    <w:name w:val="index heading"/>
    <w:basedOn w:val="1"/>
    <w:next w:val="52"/>
    <w:qFormat/>
    <w:uiPriority w:val="0"/>
    <w:rPr>
      <w:rFonts w:ascii="Arial" w:hAnsi="Arial" w:cs="Arial"/>
      <w:b/>
      <w:bCs/>
    </w:rPr>
  </w:style>
  <w:style w:type="character" w:styleId="62">
    <w:name w:val="line number"/>
    <w:basedOn w:val="11"/>
    <w:qFormat/>
    <w:uiPriority w:val="0"/>
  </w:style>
  <w:style w:type="paragraph" w:styleId="63">
    <w:name w:val="List"/>
    <w:basedOn w:val="1"/>
    <w:qFormat/>
    <w:uiPriority w:val="0"/>
    <w:pPr>
      <w:ind w:left="200" w:hanging="200" w:hangingChars="200"/>
    </w:pPr>
  </w:style>
  <w:style w:type="paragraph" w:styleId="64">
    <w:name w:val="List 2"/>
    <w:basedOn w:val="1"/>
    <w:qFormat/>
    <w:uiPriority w:val="0"/>
    <w:pPr>
      <w:ind w:left="100" w:leftChars="200" w:hanging="200" w:hangingChars="200"/>
    </w:pPr>
  </w:style>
  <w:style w:type="paragraph" w:styleId="65">
    <w:name w:val="List 3"/>
    <w:basedOn w:val="1"/>
    <w:qFormat/>
    <w:uiPriority w:val="0"/>
    <w:pPr>
      <w:ind w:left="100" w:leftChars="400" w:hanging="200" w:hangingChars="200"/>
    </w:pPr>
  </w:style>
  <w:style w:type="paragraph" w:styleId="66">
    <w:name w:val="List 4"/>
    <w:basedOn w:val="1"/>
    <w:qFormat/>
    <w:uiPriority w:val="0"/>
    <w:pPr>
      <w:ind w:left="100" w:leftChars="600" w:hanging="200" w:hangingChars="200"/>
    </w:pPr>
  </w:style>
  <w:style w:type="paragraph" w:styleId="67">
    <w:name w:val="List 5"/>
    <w:basedOn w:val="1"/>
    <w:qFormat/>
    <w:uiPriority w:val="0"/>
    <w:pPr>
      <w:ind w:left="100" w:leftChars="800" w:hanging="200" w:hangingChars="200"/>
    </w:pPr>
  </w:style>
  <w:style w:type="paragraph" w:styleId="68">
    <w:name w:val="List Bullet"/>
    <w:basedOn w:val="1"/>
    <w:qFormat/>
    <w:uiPriority w:val="0"/>
    <w:pPr>
      <w:numPr>
        <w:ilvl w:val="0"/>
        <w:numId w:val="1"/>
      </w:numPr>
    </w:pPr>
  </w:style>
  <w:style w:type="paragraph" w:styleId="69">
    <w:name w:val="List Bullet 2"/>
    <w:basedOn w:val="1"/>
    <w:qFormat/>
    <w:uiPriority w:val="0"/>
    <w:pPr>
      <w:numPr>
        <w:ilvl w:val="0"/>
        <w:numId w:val="2"/>
      </w:numPr>
    </w:pPr>
  </w:style>
  <w:style w:type="paragraph" w:styleId="70">
    <w:name w:val="List Bullet 3"/>
    <w:basedOn w:val="1"/>
    <w:uiPriority w:val="0"/>
    <w:pPr>
      <w:numPr>
        <w:ilvl w:val="0"/>
        <w:numId w:val="3"/>
      </w:numPr>
    </w:pPr>
  </w:style>
  <w:style w:type="paragraph" w:styleId="71">
    <w:name w:val="List Bullet 4"/>
    <w:basedOn w:val="1"/>
    <w:uiPriority w:val="0"/>
    <w:pPr>
      <w:numPr>
        <w:ilvl w:val="0"/>
        <w:numId w:val="4"/>
      </w:numPr>
    </w:pPr>
  </w:style>
  <w:style w:type="paragraph" w:styleId="72">
    <w:name w:val="List Bullet 5"/>
    <w:basedOn w:val="1"/>
    <w:uiPriority w:val="0"/>
    <w:pPr>
      <w:numPr>
        <w:ilvl w:val="0"/>
        <w:numId w:val="5"/>
      </w:numPr>
    </w:pPr>
  </w:style>
  <w:style w:type="paragraph" w:styleId="73">
    <w:name w:val="List Continue"/>
    <w:basedOn w:val="1"/>
    <w:uiPriority w:val="0"/>
    <w:pPr>
      <w:spacing w:after="120"/>
      <w:ind w:left="420" w:leftChars="200"/>
    </w:pPr>
  </w:style>
  <w:style w:type="paragraph" w:styleId="74">
    <w:name w:val="List Continue 2"/>
    <w:basedOn w:val="1"/>
    <w:uiPriority w:val="0"/>
    <w:pPr>
      <w:spacing w:after="120"/>
      <w:ind w:left="840" w:leftChars="400"/>
    </w:pPr>
  </w:style>
  <w:style w:type="paragraph" w:styleId="75">
    <w:name w:val="List Continue 3"/>
    <w:basedOn w:val="1"/>
    <w:uiPriority w:val="0"/>
    <w:pPr>
      <w:spacing w:after="120"/>
      <w:ind w:left="1260" w:leftChars="600"/>
    </w:pPr>
  </w:style>
  <w:style w:type="paragraph" w:styleId="76">
    <w:name w:val="List Continue 4"/>
    <w:basedOn w:val="1"/>
    <w:uiPriority w:val="0"/>
    <w:pPr>
      <w:spacing w:after="120"/>
      <w:ind w:left="1680" w:leftChars="800"/>
    </w:pPr>
  </w:style>
  <w:style w:type="paragraph" w:styleId="77">
    <w:name w:val="List Continue 5"/>
    <w:basedOn w:val="1"/>
    <w:uiPriority w:val="0"/>
    <w:pPr>
      <w:spacing w:after="120"/>
      <w:ind w:left="2100" w:leftChars="1000"/>
    </w:pPr>
  </w:style>
  <w:style w:type="paragraph" w:styleId="78">
    <w:name w:val="List Number"/>
    <w:basedOn w:val="1"/>
    <w:uiPriority w:val="0"/>
    <w:pPr>
      <w:numPr>
        <w:ilvl w:val="0"/>
        <w:numId w:val="6"/>
      </w:numPr>
    </w:pPr>
  </w:style>
  <w:style w:type="paragraph" w:styleId="79">
    <w:name w:val="List Number 2"/>
    <w:basedOn w:val="1"/>
    <w:qFormat/>
    <w:uiPriority w:val="0"/>
    <w:pPr>
      <w:numPr>
        <w:ilvl w:val="0"/>
        <w:numId w:val="7"/>
      </w:numPr>
    </w:pPr>
  </w:style>
  <w:style w:type="paragraph" w:styleId="80">
    <w:name w:val="List Number 3"/>
    <w:basedOn w:val="1"/>
    <w:uiPriority w:val="0"/>
    <w:pPr>
      <w:numPr>
        <w:ilvl w:val="0"/>
        <w:numId w:val="8"/>
      </w:numPr>
    </w:pPr>
  </w:style>
  <w:style w:type="paragraph" w:styleId="81">
    <w:name w:val="List Number 4"/>
    <w:basedOn w:val="1"/>
    <w:uiPriority w:val="0"/>
    <w:pPr>
      <w:numPr>
        <w:ilvl w:val="0"/>
        <w:numId w:val="9"/>
      </w:numPr>
    </w:pPr>
  </w:style>
  <w:style w:type="paragraph" w:styleId="82">
    <w:name w:val="List Number 5"/>
    <w:basedOn w:val="1"/>
    <w:uiPriority w:val="0"/>
    <w:pPr>
      <w:numPr>
        <w:ilvl w:val="0"/>
        <w:numId w:val="10"/>
      </w:numPr>
    </w:pPr>
  </w:style>
  <w:style w:type="paragraph" w:styleId="83">
    <w:name w:val="macro"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 w:eastAsiaTheme="minorEastAsia"/>
      <w:kern w:val="2"/>
      <w:sz w:val="24"/>
      <w:szCs w:val="24"/>
      <w:lang w:val="en-US" w:eastAsia="zh-CN" w:bidi="ar-SA"/>
    </w:rPr>
  </w:style>
  <w:style w:type="paragraph" w:styleId="84">
    <w:name w:val="Message Header"/>
    <w:basedOn w:val="1"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85">
    <w:name w:val="Normal (Web)"/>
    <w:basedOn w:val="1"/>
    <w:uiPriority w:val="0"/>
    <w:rPr>
      <w:sz w:val="24"/>
      <w:szCs w:val="24"/>
    </w:rPr>
  </w:style>
  <w:style w:type="paragraph" w:styleId="86">
    <w:name w:val="Normal Indent"/>
    <w:basedOn w:val="1"/>
    <w:uiPriority w:val="0"/>
    <w:pPr>
      <w:ind w:firstLine="420" w:firstLineChars="200"/>
    </w:pPr>
  </w:style>
  <w:style w:type="paragraph" w:styleId="87">
    <w:name w:val="Note Heading"/>
    <w:basedOn w:val="1"/>
    <w:next w:val="1"/>
    <w:qFormat/>
    <w:uiPriority w:val="0"/>
    <w:pPr>
      <w:jc w:val="center"/>
    </w:pPr>
  </w:style>
  <w:style w:type="character" w:styleId="88">
    <w:name w:val="page number"/>
    <w:basedOn w:val="11"/>
    <w:qFormat/>
    <w:uiPriority w:val="0"/>
  </w:style>
  <w:style w:type="paragraph" w:styleId="89">
    <w:name w:val="Plain Text"/>
    <w:basedOn w:val="1"/>
    <w:uiPriority w:val="0"/>
    <w:rPr>
      <w:rFonts w:ascii="SimSun" w:hAnsi="Courier New" w:cs="Courier New"/>
      <w:szCs w:val="21"/>
    </w:rPr>
  </w:style>
  <w:style w:type="paragraph" w:styleId="90">
    <w:name w:val="Salutation"/>
    <w:basedOn w:val="1"/>
    <w:next w:val="1"/>
    <w:uiPriority w:val="0"/>
  </w:style>
  <w:style w:type="paragraph" w:styleId="91">
    <w:name w:val="Signature"/>
    <w:basedOn w:val="1"/>
    <w:qFormat/>
    <w:uiPriority w:val="0"/>
    <w:pPr>
      <w:ind w:left="100" w:leftChars="2100"/>
    </w:pPr>
  </w:style>
  <w:style w:type="character" w:styleId="92">
    <w:name w:val="Strong"/>
    <w:basedOn w:val="11"/>
    <w:qFormat/>
    <w:uiPriority w:val="0"/>
    <w:rPr>
      <w:b/>
      <w:bCs/>
    </w:rPr>
  </w:style>
  <w:style w:type="paragraph" w:styleId="93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cs="Arial"/>
      <w:b/>
      <w:bCs/>
      <w:kern w:val="28"/>
      <w:sz w:val="32"/>
      <w:szCs w:val="32"/>
    </w:rPr>
  </w:style>
  <w:style w:type="table" w:styleId="94">
    <w:name w:val="Table 3D effects 1"/>
    <w:basedOn w:val="12"/>
    <w:qFormat/>
    <w:uiPriority w:val="0"/>
    <w:pPr>
      <w:widowControl w:val="0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left w:val="single" w:color="808080" w:sz="6" w:space="0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bottom w:val="single" w:color="FFFFFF" w:sz="6" w:space="0"/>
          <w:tl2br w:val="nil"/>
          <w:tr2bl w:val="nil"/>
        </w:tcBorders>
      </w:tcPr>
    </w:tblStylePr>
    <w:tblStylePr w:type="neCell">
      <w:tblPr/>
      <w:tcPr>
        <w:tcBorders>
          <w:left w:val="nil"/>
          <w:bottom w:val="nil"/>
          <w:tl2br w:val="nil"/>
          <w:tr2bl w:val="nil"/>
        </w:tcBorders>
      </w:tcPr>
    </w:tblStylePr>
    <w:tblStylePr w:type="nwCell">
      <w:tblPr/>
      <w:tcPr>
        <w:tcBorders>
          <w:left w:val="nil"/>
          <w:right w:val="nil"/>
          <w:tl2br w:val="nil"/>
          <w:tr2bl w:val="nil"/>
        </w:tcBorders>
      </w:tcPr>
    </w:tblStylePr>
    <w:tblStylePr w:type="seCell">
      <w:tblPr/>
      <w:tcPr>
        <w:tcBorders>
          <w:top w:val="nil"/>
          <w:bottom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right w:val="nil"/>
          <w:tl2br w:val="nil"/>
          <w:tr2bl w:val="nil"/>
        </w:tcBorders>
      </w:tcPr>
    </w:tblStylePr>
  </w:style>
  <w:style w:type="table" w:styleId="95">
    <w:name w:val="Table 3D effects 2"/>
    <w:basedOn w:val="12"/>
    <w:uiPriority w:val="0"/>
    <w:pPr>
      <w:widowControl w:val="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right w:val="single" w:color="FFFFFF" w:sz="6" w:space="0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6">
    <w:name w:val="Table 3D effects 3"/>
    <w:basedOn w:val="12"/>
    <w:qFormat/>
    <w:uiPriority w:val="0"/>
    <w:pPr>
      <w:widowControl w:val="0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right w:val="single" w:color="FFFFFF" w:sz="6" w:space="0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7">
    <w:name w:val="Table Classic 1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left w:val="single" w:color="000000" w:sz="6" w:space="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tblPr/>
      <w:tcPr>
        <w:tcBorders>
          <w:right w:val="single" w:color="000000" w:sz="6" w:space="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8">
    <w:name w:val="Table Classic 2"/>
    <w:basedOn w:val="12"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99">
    <w:name w:val="Table Classic 3"/>
    <w:basedOn w:val="12"/>
    <w:uiPriority w:val="0"/>
    <w:pPr>
      <w:widowControl w:val="0"/>
      <w:jc w:val="both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100">
    <w:name w:val="Table Classic 4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left w:val="single" w:color="000000" w:sz="6" w:space="0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01">
    <w:name w:val="Table Colorful 1"/>
    <w:basedOn w:val="12"/>
    <w:qFormat/>
    <w:uiPriority w:val="0"/>
    <w:pPr>
      <w:widowControl w:val="0"/>
      <w:jc w:val="both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102">
    <w:name w:val="Table Colorful 2"/>
    <w:basedOn w:val="12"/>
    <w:qFormat/>
    <w:uiPriority w:val="0"/>
    <w:pPr>
      <w:widowControl w:val="0"/>
      <w:jc w:val="both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color="000000" w:sz="12" w:space="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103">
    <w:name w:val="Table Colorful 3"/>
    <w:basedOn w:val="12"/>
    <w:uiPriority w:val="0"/>
    <w:pPr>
      <w:widowControl w:val="0"/>
      <w:jc w:val="both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left w:val="single" w:color="000000" w:sz="6" w:space="0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bottom w:val="single" w:color="000000" w:sz="36" w:space="0"/>
          <w:right w:val="single" w:color="000000" w:sz="6" w:space="0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04">
    <w:name w:val="Table Columns 1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left w:val="double" w:color="000000" w:sz="6" w:space="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5">
    <w:name w:val="Table Columns 2"/>
    <w:basedOn w:val="12"/>
    <w:uiPriority w:val="0"/>
    <w:pPr>
      <w:widowControl w:val="0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6">
    <w:name w:val="Table Columns 3"/>
    <w:basedOn w:val="12"/>
    <w:uiPriority w:val="0"/>
    <w:pPr>
      <w:widowControl w:val="0"/>
      <w:jc w:val="both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7">
    <w:name w:val="Table Columns 4"/>
    <w:basedOn w:val="12"/>
    <w:qFormat/>
    <w:uiPriority w:val="0"/>
    <w:pPr>
      <w:widowControl w:val="0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12"/>
    <w:uiPriority w:val="0"/>
    <w:pPr>
      <w:widowControl w:val="0"/>
      <w:jc w:val="both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left w:val="single" w:color="808080" w:sz="6" w:space="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Contemporary"/>
    <w:basedOn w:val="12"/>
    <w:uiPriority w:val="0"/>
    <w:pPr>
      <w:widowControl w:val="0"/>
      <w:jc w:val="both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styleId="110">
    <w:name w:val="Table Elegant"/>
    <w:basedOn w:val="12"/>
    <w:uiPriority w:val="0"/>
    <w:pPr>
      <w:widowControl w:val="0"/>
      <w:jc w:val="both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11">
    <w:name w:val="Table Grid"/>
    <w:basedOn w:val="1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12">
    <w:name w:val="Table Grid 1"/>
    <w:basedOn w:val="12"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3">
    <w:name w:val="Table Grid 2"/>
    <w:basedOn w:val="12"/>
    <w:uiPriority w:val="0"/>
    <w:pPr>
      <w:widowControl w:val="0"/>
      <w:jc w:val="both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14">
    <w:name w:val="Table Grid 3"/>
    <w:basedOn w:val="12"/>
    <w:uiPriority w:val="0"/>
    <w:pPr>
      <w:widowControl w:val="0"/>
      <w:jc w:val="both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left w:val="single" w:color="000000" w:sz="6" w:space="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5">
    <w:name w:val="Table Grid 4"/>
    <w:basedOn w:val="12"/>
    <w:uiPriority w:val="0"/>
    <w:pPr>
      <w:widowControl w:val="0"/>
      <w:jc w:val="both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left w:val="single" w:color="000000" w:sz="6" w:space="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16">
    <w:name w:val="Table Grid 5"/>
    <w:basedOn w:val="12"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7">
    <w:name w:val="Table Grid 6"/>
    <w:basedOn w:val="12"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color="000000" w:sz="6" w:space="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8">
    <w:name w:val="Table Grid 7"/>
    <w:basedOn w:val="12"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9">
    <w:name w:val="Table Grid 8"/>
    <w:basedOn w:val="12"/>
    <w:uiPriority w:val="0"/>
    <w:pPr>
      <w:widowControl w:val="0"/>
      <w:jc w:val="both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20">
    <w:name w:val="Table List 1"/>
    <w:basedOn w:val="12"/>
    <w:uiPriority w:val="0"/>
    <w:pPr>
      <w:widowControl w:val="0"/>
      <w:jc w:val="both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left w:val="single" w:color="000000" w:sz="6" w:space="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1">
    <w:name w:val="Table List 2"/>
    <w:basedOn w:val="12"/>
    <w:uiPriority w:val="0"/>
    <w:pPr>
      <w:widowControl w:val="0"/>
      <w:jc w:val="both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2">
    <w:name w:val="Table List 3"/>
    <w:basedOn w:val="12"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23">
    <w:name w:val="Table List 4"/>
    <w:basedOn w:val="12"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left w:val="single" w:color="000000" w:sz="12" w:space="0"/>
          <w:tl2br w:val="nil"/>
          <w:tr2bl w:val="nil"/>
        </w:tcBorders>
        <w:shd w:val="solid" w:color="808080" w:fill="FFFFFF"/>
      </w:tcPr>
    </w:tblStylePr>
  </w:style>
  <w:style w:type="table" w:styleId="124">
    <w:name w:val="Table List 5"/>
    <w:basedOn w:val="12"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5">
    <w:name w:val="Table List 6"/>
    <w:basedOn w:val="12"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26">
    <w:name w:val="Table List 7"/>
    <w:basedOn w:val="12"/>
    <w:uiPriority w:val="0"/>
    <w:pPr>
      <w:widowControl w:val="0"/>
      <w:jc w:val="both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left w:val="single" w:color="008000" w:sz="12" w:space="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127">
    <w:name w:val="Table List 8"/>
    <w:basedOn w:val="12"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left w:val="single" w:color="000000" w:sz="6" w:space="0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paragraph" w:styleId="128">
    <w:name w:val="table of authorities"/>
    <w:basedOn w:val="1"/>
    <w:next w:val="1"/>
    <w:uiPriority w:val="0"/>
    <w:pPr>
      <w:ind w:left="420" w:leftChars="200"/>
    </w:pPr>
  </w:style>
  <w:style w:type="paragraph" w:styleId="129">
    <w:name w:val="table of figures"/>
    <w:basedOn w:val="1"/>
    <w:next w:val="1"/>
    <w:uiPriority w:val="0"/>
    <w:pPr>
      <w:ind w:leftChars="200" w:hanging="200" w:hangingChars="200"/>
    </w:pPr>
  </w:style>
  <w:style w:type="table" w:styleId="130">
    <w:name w:val="Table Professional"/>
    <w:basedOn w:val="12"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31">
    <w:name w:val="Table Simple 1"/>
    <w:basedOn w:val="12"/>
    <w:uiPriority w:val="0"/>
    <w:pPr>
      <w:widowControl w:val="0"/>
      <w:jc w:val="both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left w:val="single" w:color="008000" w:sz="6" w:space="0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tl2br w:val="nil"/>
          <w:tr2bl w:val="nil"/>
        </w:tcBorders>
      </w:tcPr>
    </w:tblStylePr>
  </w:style>
  <w:style w:type="table" w:styleId="132">
    <w:name w:val="Table Simple 2"/>
    <w:basedOn w:val="12"/>
    <w:uiPriority w:val="0"/>
    <w:pPr>
      <w:widowControl w:val="0"/>
      <w:jc w:val="both"/>
    </w:pPr>
    <w:tblPr/>
    <w:tblStylePr w:type="firstRow">
      <w:rPr>
        <w:b/>
        <w:bCs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bottom w:val="single" w:color="000000" w:sz="6" w:space="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bottom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133">
    <w:name w:val="Table Simple 3"/>
    <w:basedOn w:val="12"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34">
    <w:name w:val="Table Subtle 1"/>
    <w:basedOn w:val="12"/>
    <w:uiPriority w:val="0"/>
    <w:pPr>
      <w:widowControl w:val="0"/>
      <w:jc w:val="both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lastCol"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band1Horz">
      <w:tblPr/>
      <w:tcPr>
        <w:tcBorders>
          <w:left w:val="single" w:color="000000" w:sz="6" w:space="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35">
    <w:name w:val="Table Subtle 2"/>
    <w:basedOn w:val="12"/>
    <w:uiPriority w:val="0"/>
    <w:pPr>
      <w:widowControl w:val="0"/>
      <w:jc w:val="both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</w:tcPr>
    </w:tblStylePr>
    <w:tblStylePr w:type="firstCol">
      <w:tblPr/>
      <w:tcPr>
        <w:tcBorders>
          <w:right w:val="single" w:color="000000" w:sz="12" w:space="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bottom w:val="single" w:color="000000" w:sz="12" w:space="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36">
    <w:name w:val="Table Theme"/>
    <w:basedOn w:val="1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37">
    <w:name w:val="Table Web 1"/>
    <w:basedOn w:val="12"/>
    <w:uiPriority w:val="0"/>
    <w:pPr>
      <w:widowControl w:val="0"/>
      <w:jc w:val="both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38">
    <w:name w:val="Table Web 2"/>
    <w:basedOn w:val="12"/>
    <w:uiPriority w:val="0"/>
    <w:pPr>
      <w:widowControl w:val="0"/>
      <w:jc w:val="both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39">
    <w:name w:val="Table Web 3"/>
    <w:basedOn w:val="12"/>
    <w:uiPriority w:val="0"/>
    <w:pPr>
      <w:widowControl w:val="0"/>
      <w:jc w:val="both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paragraph" w:styleId="140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141">
    <w:name w:val="toa heading"/>
    <w:basedOn w:val="1"/>
    <w:next w:val="1"/>
    <w:uiPriority w:val="0"/>
    <w:pPr>
      <w:spacing w:before="120"/>
    </w:pPr>
    <w:rPr>
      <w:rFonts w:ascii="Arial" w:hAnsi="Arial" w:cs="Arial"/>
      <w:sz w:val="24"/>
      <w:szCs w:val="24"/>
    </w:rPr>
  </w:style>
  <w:style w:type="paragraph" w:styleId="142">
    <w:name w:val="toc 1"/>
    <w:basedOn w:val="1"/>
    <w:next w:val="1"/>
    <w:uiPriority w:val="0"/>
  </w:style>
  <w:style w:type="paragraph" w:styleId="143">
    <w:name w:val="toc 2"/>
    <w:basedOn w:val="1"/>
    <w:next w:val="1"/>
    <w:uiPriority w:val="0"/>
    <w:pPr>
      <w:ind w:left="420" w:leftChars="200"/>
    </w:pPr>
  </w:style>
  <w:style w:type="paragraph" w:styleId="144">
    <w:name w:val="toc 3"/>
    <w:basedOn w:val="1"/>
    <w:next w:val="1"/>
    <w:uiPriority w:val="0"/>
    <w:pPr>
      <w:ind w:left="840" w:leftChars="400"/>
    </w:pPr>
  </w:style>
  <w:style w:type="paragraph" w:styleId="145">
    <w:name w:val="toc 4"/>
    <w:basedOn w:val="1"/>
    <w:next w:val="1"/>
    <w:uiPriority w:val="0"/>
    <w:pPr>
      <w:ind w:left="1260" w:leftChars="600"/>
    </w:pPr>
  </w:style>
  <w:style w:type="paragraph" w:styleId="146">
    <w:name w:val="toc 5"/>
    <w:basedOn w:val="1"/>
    <w:next w:val="1"/>
    <w:uiPriority w:val="0"/>
    <w:pPr>
      <w:ind w:left="1680" w:leftChars="800"/>
    </w:pPr>
  </w:style>
  <w:style w:type="paragraph" w:styleId="147">
    <w:name w:val="toc 6"/>
    <w:basedOn w:val="1"/>
    <w:next w:val="1"/>
    <w:uiPriority w:val="0"/>
    <w:pPr>
      <w:ind w:left="2100" w:leftChars="1000"/>
    </w:pPr>
  </w:style>
  <w:style w:type="paragraph" w:styleId="148">
    <w:name w:val="toc 7"/>
    <w:basedOn w:val="1"/>
    <w:next w:val="1"/>
    <w:uiPriority w:val="0"/>
    <w:pPr>
      <w:ind w:left="2520" w:leftChars="1200"/>
    </w:pPr>
  </w:style>
  <w:style w:type="paragraph" w:styleId="149">
    <w:name w:val="toc 8"/>
    <w:basedOn w:val="1"/>
    <w:next w:val="1"/>
    <w:uiPriority w:val="0"/>
    <w:pPr>
      <w:ind w:left="2940" w:leftChars="1400"/>
    </w:pPr>
  </w:style>
  <w:style w:type="paragraph" w:styleId="150">
    <w:name w:val="toc 9"/>
    <w:basedOn w:val="1"/>
    <w:next w:val="1"/>
    <w:uiPriority w:val="0"/>
    <w:pPr>
      <w:ind w:left="3360" w:leftChars="1600"/>
    </w:pPr>
  </w:style>
  <w:style w:type="table" w:styleId="151">
    <w:name w:val="Light Shading"/>
    <w:basedOn w:val="12"/>
    <w:uiPriority w:val="60"/>
    <w:rPr>
      <w:color w:val="000000"/>
    </w:rPr>
    <w:tblPr>
      <w:tblBorders>
        <w:top w:val="single" w:color="000000" w:sz="8" w:space="0"/>
        <w:bottom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sz="8" w:space="0"/>
          <w:left w:val="single" w:color="000000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sz="8" w:space="0"/>
          <w:left w:val="single" w:color="000000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152">
    <w:name w:val="Light Shading Accent 1"/>
    <w:basedOn w:val="12"/>
    <w:qFormat/>
    <w:uiPriority w:val="60"/>
    <w:rPr>
      <w:color w:val="365F91"/>
    </w:rPr>
    <w:tblPr>
      <w:tblBorders>
        <w:top w:val="single" w:color="4F81BD" w:sz="8" w:space="0"/>
        <w:bottom w:val="single" w:color="4F81B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153">
    <w:name w:val="Light Shading Accent 2"/>
    <w:basedOn w:val="12"/>
    <w:uiPriority w:val="60"/>
    <w:rPr>
      <w:color w:val="943634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single" w:color="C0504D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single" w:color="C0504D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54">
    <w:name w:val="Light Shading Accent 3"/>
    <w:basedOn w:val="12"/>
    <w:uiPriority w:val="60"/>
    <w:rPr>
      <w:color w:val="76923C"/>
    </w:rPr>
    <w:tblPr>
      <w:tblBorders>
        <w:top w:val="single" w:color="9BBB59" w:sz="8" w:space="0"/>
        <w:bottom w:val="single" w:color="9BBB59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single" w:color="9BBB59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single" w:color="9BBB59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155">
    <w:name w:val="Light Shading Accent 4"/>
    <w:basedOn w:val="12"/>
    <w:uiPriority w:val="60"/>
    <w:rPr>
      <w:color w:val="5F497A"/>
    </w:rPr>
    <w:tblPr>
      <w:tblBorders>
        <w:top w:val="single" w:color="8064A2" w:sz="8" w:space="0"/>
        <w:bottom w:val="single" w:color="8064A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sz="8" w:space="0"/>
          <w:left w:val="single" w:color="8064A2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sz="8" w:space="0"/>
          <w:left w:val="single" w:color="8064A2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156">
    <w:name w:val="Light Shading Accent 5"/>
    <w:basedOn w:val="12"/>
    <w:uiPriority w:val="60"/>
    <w:rPr>
      <w:color w:val="31849B"/>
    </w:rPr>
    <w:tblPr>
      <w:tblBorders>
        <w:top w:val="single" w:color="4BACC6" w:sz="8" w:space="0"/>
        <w:bottom w:val="single" w:color="4BACC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sz="8" w:space="0"/>
          <w:left w:val="single" w:color="4BACC6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sz="8" w:space="0"/>
          <w:left w:val="single" w:color="4BACC6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157">
    <w:name w:val="Light Shading Accent 6"/>
    <w:basedOn w:val="12"/>
    <w:uiPriority w:val="60"/>
    <w:rPr>
      <w:color w:val="E36C0A"/>
    </w:rPr>
    <w:tblPr>
      <w:tblBorders>
        <w:top w:val="single" w:color="F79646" w:sz="8" w:space="0"/>
        <w:bottom w:val="single" w:color="F7964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sz="8" w:space="0"/>
          <w:left w:val="single" w:color="F79646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sz="8" w:space="0"/>
          <w:left w:val="single" w:color="F79646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158">
    <w:name w:val="Light List"/>
    <w:basedOn w:val="12"/>
    <w:uiPriority w:val="61"/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</w:style>
  <w:style w:type="table" w:styleId="159">
    <w:name w:val="Light List Accent 1"/>
    <w:basedOn w:val="12"/>
    <w:qFormat/>
    <w:uiPriority w:val="61"/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sz="6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band1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</w:style>
  <w:style w:type="table" w:styleId="160">
    <w:name w:val="Light List Accent 2"/>
    <w:basedOn w:val="12"/>
    <w:uiPriority w:val="61"/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sz="6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band1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</w:style>
  <w:style w:type="table" w:styleId="161">
    <w:name w:val="Light List Accent 3"/>
    <w:basedOn w:val="12"/>
    <w:uiPriority w:val="61"/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sz="6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band1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</w:style>
  <w:style w:type="table" w:styleId="162">
    <w:name w:val="Light List Accent 4"/>
    <w:basedOn w:val="12"/>
    <w:uiPriority w:val="61"/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sz="6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band1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</w:style>
  <w:style w:type="table" w:styleId="163">
    <w:name w:val="Light List Accent 5"/>
    <w:basedOn w:val="12"/>
    <w:uiPriority w:val="61"/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sz="6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band1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</w:style>
  <w:style w:type="table" w:styleId="164">
    <w:name w:val="Light List Accent 6"/>
    <w:basedOn w:val="12"/>
    <w:qFormat/>
    <w:uiPriority w:val="61"/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sz="6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band1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</w:style>
  <w:style w:type="table" w:styleId="165">
    <w:name w:val="Light Grid"/>
    <w:basedOn w:val="12"/>
    <w:uiPriority w:val="62"/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000000" w:sz="8" w:space="0"/>
          <w:left w:val="single" w:color="000000" w:sz="18" w:space="0"/>
          <w:bottom w:val="single" w:color="000000" w:sz="8" w:space="0"/>
          <w:right w:val="single" w:color="000000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Vert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  <w:shd w:val="clear" w:color="auto" w:fill="C0C0C0"/>
      </w:tcPr>
    </w:tblStylePr>
    <w:tblStylePr w:type="band1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V w:val="single" w:sz="8" w:space="0"/>
        </w:tcBorders>
        <w:shd w:val="clear" w:color="auto" w:fill="C0C0C0"/>
      </w:tcPr>
    </w:tblStylePr>
    <w:tblStylePr w:type="band2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V w:val="single" w:sz="8" w:space="0"/>
        </w:tcBorders>
      </w:tcPr>
    </w:tblStylePr>
  </w:style>
  <w:style w:type="table" w:styleId="166">
    <w:name w:val="Light Grid Accent 1"/>
    <w:basedOn w:val="12"/>
    <w:qFormat/>
    <w:uiPriority w:val="62"/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  <w:insideH w:val="single" w:color="4F81BD" w:sz="8" w:space="0"/>
        <w:insideV w:val="single" w:color="4F81BD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4F81BD" w:sz="8" w:space="0"/>
          <w:left w:val="single" w:color="4F81BD" w:sz="18" w:space="0"/>
          <w:bottom w:val="single" w:color="4F81BD" w:sz="8" w:space="0"/>
          <w:right w:val="single" w:color="4F81BD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4F81BD" w:sz="6" w:space="0"/>
          <w:left w:val="single" w:color="4F81BD" w:sz="8" w:space="0"/>
          <w:bottom w:val="single" w:color="4F81BD" w:sz="8" w:space="0"/>
          <w:right w:val="single" w:color="4F81BD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band1Vert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  <w:shd w:val="clear" w:color="auto" w:fill="D3DFEE"/>
      </w:tcPr>
    </w:tblStylePr>
    <w:tblStylePr w:type="band1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  <w:insideV w:val="single" w:sz="8" w:space="0"/>
        </w:tcBorders>
        <w:shd w:val="clear" w:color="auto" w:fill="D3DFEE"/>
      </w:tcPr>
    </w:tblStylePr>
    <w:tblStylePr w:type="band2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  <w:insideV w:val="single" w:sz="8" w:space="0"/>
        </w:tcBorders>
      </w:tcPr>
    </w:tblStylePr>
  </w:style>
  <w:style w:type="table" w:styleId="167">
    <w:name w:val="Light Grid Accent 2"/>
    <w:basedOn w:val="12"/>
    <w:uiPriority w:val="62"/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  <w:insideH w:val="single" w:color="C0504D" w:sz="8" w:space="0"/>
        <w:insideV w:val="single" w:color="C0504D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C0504D" w:sz="8" w:space="0"/>
          <w:left w:val="single" w:color="C0504D" w:sz="18" w:space="0"/>
          <w:bottom w:val="single" w:color="C0504D" w:sz="8" w:space="0"/>
          <w:right w:val="single" w:color="C0504D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C0504D" w:sz="6" w:space="0"/>
          <w:left w:val="single" w:color="C0504D" w:sz="8" w:space="0"/>
          <w:bottom w:val="single" w:color="C0504D" w:sz="8" w:space="0"/>
          <w:right w:val="single" w:color="C0504D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band1Vert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  <w:shd w:val="clear" w:color="auto" w:fill="EFD3D2"/>
      </w:tcPr>
    </w:tblStylePr>
    <w:tblStylePr w:type="band1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  <w:insideV w:val="single" w:sz="8" w:space="0"/>
        </w:tcBorders>
        <w:shd w:val="clear" w:color="auto" w:fill="EFD3D2"/>
      </w:tcPr>
    </w:tblStylePr>
    <w:tblStylePr w:type="band2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  <w:insideV w:val="single" w:sz="8" w:space="0"/>
        </w:tcBorders>
      </w:tcPr>
    </w:tblStylePr>
  </w:style>
  <w:style w:type="table" w:styleId="168">
    <w:name w:val="Light Grid Accent 3"/>
    <w:basedOn w:val="12"/>
    <w:uiPriority w:val="62"/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  <w:insideH w:val="single" w:color="9BBB59" w:sz="8" w:space="0"/>
        <w:insideV w:val="single" w:color="9BBB59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9BBB59" w:sz="8" w:space="0"/>
          <w:left w:val="single" w:color="9BBB59" w:sz="18" w:space="0"/>
          <w:bottom w:val="single" w:color="9BBB59" w:sz="8" w:space="0"/>
          <w:right w:val="single" w:color="9BBB59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9BBB59" w:sz="6" w:space="0"/>
          <w:left w:val="single" w:color="9BBB59" w:sz="8" w:space="0"/>
          <w:bottom w:val="single" w:color="9BBB59" w:sz="8" w:space="0"/>
          <w:right w:val="single" w:color="9BBB59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band1Vert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  <w:shd w:val="clear" w:color="auto" w:fill="E6EED5"/>
      </w:tcPr>
    </w:tblStylePr>
    <w:tblStylePr w:type="band1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  <w:insideV w:val="single" w:sz="8" w:space="0"/>
        </w:tcBorders>
        <w:shd w:val="clear" w:color="auto" w:fill="E6EED5"/>
      </w:tcPr>
    </w:tblStylePr>
    <w:tblStylePr w:type="band2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  <w:insideV w:val="single" w:sz="8" w:space="0"/>
        </w:tcBorders>
      </w:tcPr>
    </w:tblStylePr>
  </w:style>
  <w:style w:type="table" w:styleId="169">
    <w:name w:val="Light Grid Accent 4"/>
    <w:basedOn w:val="12"/>
    <w:uiPriority w:val="62"/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  <w:insideH w:val="single" w:color="8064A2" w:sz="8" w:space="0"/>
        <w:insideV w:val="single" w:color="8064A2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8064A2" w:sz="8" w:space="0"/>
          <w:left w:val="single" w:color="8064A2" w:sz="18" w:space="0"/>
          <w:bottom w:val="single" w:color="8064A2" w:sz="8" w:space="0"/>
          <w:right w:val="single" w:color="8064A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8064A2" w:sz="6" w:space="0"/>
          <w:left w:val="single" w:color="8064A2" w:sz="8" w:space="0"/>
          <w:bottom w:val="single" w:color="8064A2" w:sz="8" w:space="0"/>
          <w:right w:val="single" w:color="8064A2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band1Vert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  <w:shd w:val="clear" w:color="auto" w:fill="DFD8E8"/>
      </w:tcPr>
    </w:tblStylePr>
    <w:tblStylePr w:type="band1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  <w:insideV w:val="single" w:sz="8" w:space="0"/>
        </w:tcBorders>
        <w:shd w:val="clear" w:color="auto" w:fill="DFD8E8"/>
      </w:tcPr>
    </w:tblStylePr>
    <w:tblStylePr w:type="band2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  <w:insideV w:val="single" w:sz="8" w:space="0"/>
        </w:tcBorders>
      </w:tcPr>
    </w:tblStylePr>
  </w:style>
  <w:style w:type="table" w:styleId="170">
    <w:name w:val="Light Grid Accent 5"/>
    <w:basedOn w:val="12"/>
    <w:uiPriority w:val="62"/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  <w:insideH w:val="single" w:color="4BACC6" w:sz="8" w:space="0"/>
        <w:insideV w:val="single" w:color="4BACC6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4BACC6" w:sz="8" w:space="0"/>
          <w:left w:val="single" w:color="4BACC6" w:sz="18" w:space="0"/>
          <w:bottom w:val="single" w:color="4BACC6" w:sz="8" w:space="0"/>
          <w:right w:val="single" w:color="4BACC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4BACC6" w:sz="6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band1Vert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  <w:shd w:val="clear" w:color="auto" w:fill="D2EAF1"/>
      </w:tcPr>
    </w:tblStylePr>
    <w:tblStylePr w:type="band1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V w:val="single" w:sz="8" w:space="0"/>
        </w:tcBorders>
        <w:shd w:val="clear" w:color="auto" w:fill="D2EAF1"/>
      </w:tcPr>
    </w:tblStylePr>
    <w:tblStylePr w:type="band2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V w:val="single" w:sz="8" w:space="0"/>
        </w:tcBorders>
      </w:tcPr>
    </w:tblStylePr>
  </w:style>
  <w:style w:type="table" w:styleId="171">
    <w:name w:val="Light Grid Accent 6"/>
    <w:basedOn w:val="12"/>
    <w:qFormat/>
    <w:uiPriority w:val="62"/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  <w:insideH w:val="single" w:color="F79646" w:sz="8" w:space="0"/>
        <w:insideV w:val="single" w:color="F79646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F79646" w:sz="8" w:space="0"/>
          <w:left w:val="single" w:color="F79646" w:sz="18" w:space="0"/>
          <w:bottom w:val="single" w:color="F79646" w:sz="8" w:space="0"/>
          <w:right w:val="single" w:color="F7964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F79646" w:sz="6" w:space="0"/>
          <w:left w:val="single" w:color="F79646" w:sz="8" w:space="0"/>
          <w:bottom w:val="single" w:color="F79646" w:sz="8" w:space="0"/>
          <w:right w:val="single" w:color="F79646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band1Vert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  <w:shd w:val="clear" w:color="auto" w:fill="FDE4D0"/>
      </w:tcPr>
    </w:tblStylePr>
    <w:tblStylePr w:type="band1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  <w:insideV w:val="single" w:sz="8" w:space="0"/>
        </w:tcBorders>
        <w:shd w:val="clear" w:color="auto" w:fill="FDE4D0"/>
      </w:tcPr>
    </w:tblStylePr>
    <w:tblStylePr w:type="band2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  <w:insideV w:val="single" w:sz="8" w:space="0"/>
        </w:tcBorders>
      </w:tcPr>
    </w:tblStylePr>
  </w:style>
  <w:style w:type="table" w:styleId="172">
    <w:name w:val="Medium Shading 1"/>
    <w:basedOn w:val="12"/>
    <w:uiPriority w:val="63"/>
    <w:tblPr>
      <w:tblBorders>
        <w:top w:val="single" w:color="404040" w:sz="8" w:space="0"/>
        <w:left w:val="single" w:color="404040" w:sz="8" w:space="0"/>
        <w:bottom w:val="single" w:color="404040" w:sz="8" w:space="0"/>
        <w:right w:val="single" w:color="404040" w:sz="8" w:space="0"/>
        <w:insideH w:val="single" w:color="40404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404040" w:sz="8" w:space="0"/>
          <w:left w:val="single" w:color="404040" w:sz="8" w:space="0"/>
          <w:bottom w:val="single" w:color="404040" w:sz="8" w:space="0"/>
          <w:right w:val="single" w:color="404040" w:sz="8" w:space="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sz="6" w:space="0"/>
          <w:left w:val="single" w:color="404040" w:sz="8" w:space="0"/>
          <w:bottom w:val="single" w:color="404040" w:sz="8" w:space="0"/>
          <w:right w:val="single" w:color="404040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3">
    <w:name w:val="Medium Shading 1 Accent 1"/>
    <w:basedOn w:val="12"/>
    <w:qFormat/>
    <w:uiPriority w:val="63"/>
    <w:tblPr>
      <w:tblBorders>
        <w:top w:val="single" w:color="7BA0CD" w:sz="8" w:space="0"/>
        <w:left w:val="single" w:color="7BA0CD" w:sz="8" w:space="0"/>
        <w:bottom w:val="single" w:color="7BA0CD" w:sz="8" w:space="0"/>
        <w:right w:val="single" w:color="7BA0CD" w:sz="8" w:space="0"/>
        <w:insideH w:val="single" w:color="7BA0C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7BA0CD" w:sz="8" w:space="0"/>
          <w:left w:val="single" w:color="7BA0CD" w:sz="8" w:space="0"/>
          <w:bottom w:val="single" w:color="7BA0CD" w:sz="8" w:space="0"/>
          <w:right w:val="single" w:color="7BA0CD" w:sz="8" w:space="0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sz="6" w:space="0"/>
          <w:left w:val="single" w:color="7BA0CD" w:sz="8" w:space="0"/>
          <w:bottom w:val="single" w:color="7BA0CD" w:sz="8" w:space="0"/>
          <w:right w:val="single" w:color="7BA0CD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4">
    <w:name w:val="Medium Shading 1 Accent 2"/>
    <w:basedOn w:val="12"/>
    <w:uiPriority w:val="63"/>
    <w:tblPr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CF7B79" w:sz="8" w:space="0"/>
          <w:left w:val="single" w:color="CF7B79" w:sz="8" w:space="0"/>
          <w:bottom w:val="single" w:color="CF7B79" w:sz="8" w:space="0"/>
          <w:right w:val="single" w:color="CF7B79" w:sz="8" w:space="0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sz="6" w:space="0"/>
          <w:left w:val="single" w:color="CF7B79" w:sz="8" w:space="0"/>
          <w:bottom w:val="single" w:color="CF7B79" w:sz="8" w:space="0"/>
          <w:right w:val="single" w:color="CF7B79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5">
    <w:name w:val="Medium Shading 1 Accent 3"/>
    <w:basedOn w:val="12"/>
    <w:uiPriority w:val="63"/>
    <w:tblPr>
      <w:tblBorders>
        <w:top w:val="single" w:color="B3CC82" w:sz="8" w:space="0"/>
        <w:left w:val="single" w:color="B3CC82" w:sz="8" w:space="0"/>
        <w:bottom w:val="single" w:color="B3CC82" w:sz="8" w:space="0"/>
        <w:right w:val="single" w:color="B3CC82" w:sz="8" w:space="0"/>
        <w:insideH w:val="single" w:color="B3CC8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B3CC82" w:sz="8" w:space="0"/>
          <w:left w:val="single" w:color="B3CC82" w:sz="8" w:space="0"/>
          <w:bottom w:val="single" w:color="B3CC82" w:sz="8" w:space="0"/>
          <w:right w:val="single" w:color="B3CC82" w:sz="8" w:space="0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sz="6" w:space="0"/>
          <w:left w:val="single" w:color="B3CC82" w:sz="8" w:space="0"/>
          <w:bottom w:val="single" w:color="B3CC82" w:sz="8" w:space="0"/>
          <w:right w:val="single" w:color="B3CC82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6">
    <w:name w:val="Medium Shading 1 Accent 4"/>
    <w:basedOn w:val="12"/>
    <w:uiPriority w:val="63"/>
    <w:tblPr>
      <w:tblBorders>
        <w:top w:val="single" w:color="9F8AB9" w:sz="8" w:space="0"/>
        <w:left w:val="single" w:color="9F8AB9" w:sz="8" w:space="0"/>
        <w:bottom w:val="single" w:color="9F8AB9" w:sz="8" w:space="0"/>
        <w:right w:val="single" w:color="9F8AB9" w:sz="8" w:space="0"/>
        <w:insideH w:val="single" w:color="9F8AB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9F8AB9" w:sz="8" w:space="0"/>
          <w:left w:val="single" w:color="9F8AB9" w:sz="8" w:space="0"/>
          <w:bottom w:val="single" w:color="9F8AB9" w:sz="8" w:space="0"/>
          <w:right w:val="single" w:color="9F8AB9" w:sz="8" w:space="0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sz="6" w:space="0"/>
          <w:left w:val="single" w:color="9F8AB9" w:sz="8" w:space="0"/>
          <w:bottom w:val="single" w:color="9F8AB9" w:sz="8" w:space="0"/>
          <w:right w:val="single" w:color="9F8AB9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7">
    <w:name w:val="Medium Shading 1 Accent 5"/>
    <w:basedOn w:val="12"/>
    <w:uiPriority w:val="63"/>
    <w:tblPr>
      <w:tblBorders>
        <w:top w:val="single" w:color="78C0D4" w:sz="8" w:space="0"/>
        <w:left w:val="single" w:color="78C0D4" w:sz="8" w:space="0"/>
        <w:bottom w:val="single" w:color="78C0D4" w:sz="8" w:space="0"/>
        <w:right w:val="single" w:color="78C0D4" w:sz="8" w:space="0"/>
        <w:insideH w:val="single" w:color="78C0D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78C0D4" w:sz="8" w:space="0"/>
          <w:left w:val="single" w:color="78C0D4" w:sz="8" w:space="0"/>
          <w:bottom w:val="single" w:color="78C0D4" w:sz="8" w:space="0"/>
          <w:right w:val="single" w:color="78C0D4" w:sz="8" w:space="0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sz="6" w:space="0"/>
          <w:left w:val="single" w:color="78C0D4" w:sz="8" w:space="0"/>
          <w:bottom w:val="single" w:color="78C0D4" w:sz="8" w:space="0"/>
          <w:right w:val="single" w:color="78C0D4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8">
    <w:name w:val="Medium Shading 1 Accent 6"/>
    <w:basedOn w:val="12"/>
    <w:uiPriority w:val="63"/>
    <w:tblPr>
      <w:tblBorders>
        <w:top w:val="single" w:color="F9B074" w:sz="8" w:space="0"/>
        <w:left w:val="single" w:color="F9B074" w:sz="8" w:space="0"/>
        <w:bottom w:val="single" w:color="F9B074" w:sz="8" w:space="0"/>
        <w:right w:val="single" w:color="F9B074" w:sz="8" w:space="0"/>
        <w:insideH w:val="single" w:color="F9B07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F9B074" w:sz="8" w:space="0"/>
          <w:left w:val="single" w:color="F9B074" w:sz="8" w:space="0"/>
          <w:bottom w:val="single" w:color="F9B074" w:sz="8" w:space="0"/>
          <w:right w:val="single" w:color="F9B074" w:sz="8" w:space="0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sz="6" w:space="0"/>
          <w:left w:val="single" w:color="F9B074" w:sz="8" w:space="0"/>
          <w:bottom w:val="single" w:color="F9B074" w:sz="8" w:space="0"/>
          <w:right w:val="single" w:color="F9B074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9">
    <w:name w:val="Medium Shading 2"/>
    <w:basedOn w:val="12"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0">
    <w:name w:val="Medium Shading 2 Accent 1"/>
    <w:basedOn w:val="12"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1">
    <w:name w:val="Medium Shading 2 Accent 2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2">
    <w:name w:val="Medium Shading 2 Accent 3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3">
    <w:name w:val="Medium Shading 2 Accent 4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4">
    <w:name w:val="Medium Shading 2 Accent 5"/>
    <w:basedOn w:val="12"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5">
    <w:name w:val="Medium Shading 2 Accent 6"/>
    <w:basedOn w:val="12"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6">
    <w:name w:val="Medium List 1"/>
    <w:basedOn w:val="12"/>
    <w:uiPriority w:val="65"/>
    <w:rPr>
      <w:color w:val="000000"/>
    </w:rPr>
    <w:tblPr>
      <w:tblBorders>
        <w:top w:val="single" w:color="000000" w:sz="8" w:space="0"/>
        <w:bottom w:val="single" w:color="000000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000000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000000" w:sz="8" w:space="0"/>
          <w:left w:val="single" w:color="00000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sz="8" w:space="0"/>
          <w:left w:val="single" w:color="000000" w:sz="8" w:space="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87">
    <w:name w:val="Medium List 1 Accent 1"/>
    <w:basedOn w:val="12"/>
    <w:qFormat/>
    <w:uiPriority w:val="65"/>
    <w:rPr>
      <w:color w:val="000000"/>
    </w:rPr>
    <w:tblPr>
      <w:tblBorders>
        <w:top w:val="single" w:color="4F81BD" w:sz="8" w:space="0"/>
        <w:bottom w:val="single" w:color="4F81BD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4F81BD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4F81BD" w:sz="8" w:space="0"/>
          <w:left w:val="single" w:color="4F81B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sz="8" w:space="0"/>
          <w:left w:val="single" w:color="4F81BD" w:sz="8" w:space="0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188">
    <w:name w:val="Medium List 1 Accent 2"/>
    <w:basedOn w:val="12"/>
    <w:qFormat/>
    <w:uiPriority w:val="65"/>
    <w:rPr>
      <w:color w:val="000000"/>
    </w:rPr>
    <w:tblPr>
      <w:tblBorders>
        <w:top w:val="single" w:color="C0504D" w:sz="8" w:space="0"/>
        <w:bottom w:val="single" w:color="C0504D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C0504D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C0504D" w:sz="8" w:space="0"/>
          <w:left w:val="single" w:color="C0504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sz="8" w:space="0"/>
          <w:left w:val="single" w:color="C0504D" w:sz="8" w:space="0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189">
    <w:name w:val="Medium List 1 Accent 3"/>
    <w:basedOn w:val="12"/>
    <w:uiPriority w:val="65"/>
    <w:rPr>
      <w:color w:val="000000"/>
    </w:rPr>
    <w:tblPr>
      <w:tblBorders>
        <w:top w:val="single" w:color="9BBB59" w:sz="8" w:space="0"/>
        <w:bottom w:val="single" w:color="9BBB59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9BBB59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9BBB59" w:sz="8" w:space="0"/>
          <w:left w:val="single" w:color="9BBB59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sz="8" w:space="0"/>
          <w:left w:val="single" w:color="9BBB59" w:sz="8" w:space="0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190">
    <w:name w:val="Medium List 1 Accent 4"/>
    <w:basedOn w:val="12"/>
    <w:uiPriority w:val="65"/>
    <w:rPr>
      <w:color w:val="000000"/>
    </w:rPr>
    <w:tblPr>
      <w:tblBorders>
        <w:top w:val="single" w:color="8064A2" w:sz="8" w:space="0"/>
        <w:bottom w:val="single" w:color="8064A2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8064A2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8064A2" w:sz="8" w:space="0"/>
          <w:left w:val="single" w:color="8064A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sz="8" w:space="0"/>
          <w:left w:val="single" w:color="8064A2" w:sz="8" w:space="0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191">
    <w:name w:val="Medium List 1 Accent 5"/>
    <w:basedOn w:val="12"/>
    <w:uiPriority w:val="65"/>
    <w:rPr>
      <w:color w:val="000000"/>
    </w:rPr>
    <w:tblPr>
      <w:tblBorders>
        <w:top w:val="single" w:color="4BACC6" w:sz="8" w:space="0"/>
        <w:bottom w:val="single" w:color="4BACC6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4BACC6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4BACC6" w:sz="8" w:space="0"/>
          <w:left w:val="single" w:color="4BACC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sz="8" w:space="0"/>
          <w:left w:val="single" w:color="4BACC6" w:sz="8" w:space="0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192">
    <w:name w:val="Medium List 1 Accent 6"/>
    <w:basedOn w:val="12"/>
    <w:uiPriority w:val="65"/>
    <w:rPr>
      <w:color w:val="000000"/>
    </w:rPr>
    <w:tblPr>
      <w:tblBorders>
        <w:top w:val="single" w:color="F79646" w:sz="8" w:space="0"/>
        <w:bottom w:val="single" w:color="F79646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F79646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F79646" w:sz="8" w:space="0"/>
          <w:left w:val="single" w:color="F7964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sz="8" w:space="0"/>
          <w:left w:val="single" w:color="F79646" w:sz="8" w:space="0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193">
    <w:name w:val="Medium List 2"/>
    <w:basedOn w:val="12"/>
    <w:uiPriority w:val="66"/>
    <w:rPr>
      <w:rFonts w:ascii="SimSun" w:hAnsi="SimSun" w:eastAsia="Courier New" w:cs="Times New Roman"/>
      <w:color w:val="000000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000000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000000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000000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4">
    <w:name w:val="Medium List 2 Accent 1"/>
    <w:basedOn w:val="12"/>
    <w:uiPriority w:val="66"/>
    <w:rPr>
      <w:rFonts w:ascii="SimSun" w:hAnsi="SimSun" w:eastAsia="Courier New" w:cs="Times New Roman"/>
      <w:color w:val="000000"/>
    </w:rPr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4F81B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4F81BD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4F81BD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5">
    <w:name w:val="Medium List 2 Accent 2"/>
    <w:basedOn w:val="12"/>
    <w:uiPriority w:val="66"/>
    <w:rPr>
      <w:rFonts w:ascii="SimSun" w:hAnsi="SimSun" w:eastAsia="Courier New" w:cs="Times New Roman"/>
      <w:color w:val="000000"/>
    </w:rPr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C0504D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C0504D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6">
    <w:name w:val="Medium List 2 Accent 3"/>
    <w:basedOn w:val="12"/>
    <w:uiPriority w:val="66"/>
    <w:rPr>
      <w:rFonts w:ascii="SimSun" w:hAnsi="SimSun" w:eastAsia="Courier New" w:cs="Times New Roman"/>
      <w:color w:val="000000"/>
    </w:rPr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9BBB59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9BBB59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9BBB59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7">
    <w:name w:val="Medium List 2 Accent 4"/>
    <w:basedOn w:val="12"/>
    <w:uiPriority w:val="66"/>
    <w:rPr>
      <w:rFonts w:ascii="SimSun" w:hAnsi="SimSun" w:eastAsia="Courier New" w:cs="Times New Roman"/>
      <w:color w:val="000000"/>
    </w:rPr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8064A2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8064A2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8064A2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8">
    <w:name w:val="Medium List 2 Accent 5"/>
    <w:basedOn w:val="12"/>
    <w:uiPriority w:val="66"/>
    <w:rPr>
      <w:rFonts w:ascii="SimSun" w:hAnsi="SimSun" w:eastAsia="Courier New" w:cs="Times New Roman"/>
      <w:color w:val="000000"/>
    </w:rPr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4BACC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4BACC6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4BACC6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9">
    <w:name w:val="Medium List 2 Accent 6"/>
    <w:basedOn w:val="12"/>
    <w:uiPriority w:val="66"/>
    <w:rPr>
      <w:rFonts w:ascii="SimSun" w:hAnsi="SimSun" w:eastAsia="Courier New" w:cs="Times New Roman"/>
      <w:color w:val="000000"/>
    </w:rPr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F7964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F79646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F79646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00">
    <w:name w:val="Medium Grid 1"/>
    <w:basedOn w:val="12"/>
    <w:uiPriority w:val="67"/>
    <w:tblPr>
      <w:tblBorders>
        <w:top w:val="single" w:color="404040" w:sz="8" w:space="0"/>
        <w:left w:val="single" w:color="404040" w:sz="8" w:space="0"/>
        <w:bottom w:val="single" w:color="404040" w:sz="8" w:space="0"/>
        <w:right w:val="single" w:color="404040" w:sz="8" w:space="0"/>
        <w:insideH w:val="single" w:color="404040" w:sz="8" w:space="0"/>
        <w:insideV w:val="single" w:color="404040" w:sz="8" w:space="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201">
    <w:name w:val="Medium Grid 1 Accent 1"/>
    <w:basedOn w:val="12"/>
    <w:uiPriority w:val="67"/>
    <w:tblPr>
      <w:tblBorders>
        <w:top w:val="single" w:color="7BA0CD" w:sz="8" w:space="0"/>
        <w:left w:val="single" w:color="7BA0CD" w:sz="8" w:space="0"/>
        <w:bottom w:val="single" w:color="7BA0CD" w:sz="8" w:space="0"/>
        <w:right w:val="single" w:color="7BA0CD" w:sz="8" w:space="0"/>
        <w:insideH w:val="single" w:color="7BA0CD" w:sz="8" w:space="0"/>
        <w:insideV w:val="single" w:color="7BA0CD" w:sz="8" w:space="0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02">
    <w:name w:val="Medium Grid 1 Accent 2"/>
    <w:basedOn w:val="12"/>
    <w:uiPriority w:val="67"/>
    <w:tblPr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  <w:insideV w:val="single" w:color="CF7B79" w:sz="8" w:space="0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203">
    <w:name w:val="Medium Grid 1 Accent 3"/>
    <w:basedOn w:val="12"/>
    <w:uiPriority w:val="67"/>
    <w:tblPr>
      <w:tblBorders>
        <w:top w:val="single" w:color="B3CC82" w:sz="8" w:space="0"/>
        <w:left w:val="single" w:color="B3CC82" w:sz="8" w:space="0"/>
        <w:bottom w:val="single" w:color="B3CC82" w:sz="8" w:space="0"/>
        <w:right w:val="single" w:color="B3CC82" w:sz="8" w:space="0"/>
        <w:insideH w:val="single" w:color="B3CC82" w:sz="8" w:space="0"/>
        <w:insideV w:val="single" w:color="B3CC82" w:sz="8" w:space="0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204">
    <w:name w:val="Medium Grid 1 Accent 4"/>
    <w:basedOn w:val="12"/>
    <w:uiPriority w:val="67"/>
    <w:tblPr>
      <w:tblBorders>
        <w:top w:val="single" w:color="9F8AB9" w:sz="8" w:space="0"/>
        <w:left w:val="single" w:color="9F8AB9" w:sz="8" w:space="0"/>
        <w:bottom w:val="single" w:color="9F8AB9" w:sz="8" w:space="0"/>
        <w:right w:val="single" w:color="9F8AB9" w:sz="8" w:space="0"/>
        <w:insideH w:val="single" w:color="9F8AB9" w:sz="8" w:space="0"/>
        <w:insideV w:val="single" w:color="9F8AB9" w:sz="8" w:space="0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205">
    <w:name w:val="Medium Grid 1 Accent 5"/>
    <w:basedOn w:val="12"/>
    <w:uiPriority w:val="67"/>
    <w:tblPr>
      <w:tblBorders>
        <w:top w:val="single" w:color="78C0D4" w:sz="8" w:space="0"/>
        <w:left w:val="single" w:color="78C0D4" w:sz="8" w:space="0"/>
        <w:bottom w:val="single" w:color="78C0D4" w:sz="8" w:space="0"/>
        <w:right w:val="single" w:color="78C0D4" w:sz="8" w:space="0"/>
        <w:insideH w:val="single" w:color="78C0D4" w:sz="8" w:space="0"/>
        <w:insideV w:val="single" w:color="78C0D4" w:sz="8" w:space="0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206">
    <w:name w:val="Medium Grid 1 Accent 6"/>
    <w:basedOn w:val="12"/>
    <w:uiPriority w:val="67"/>
    <w:tblPr>
      <w:tblBorders>
        <w:top w:val="single" w:color="F9B074" w:sz="8" w:space="0"/>
        <w:left w:val="single" w:color="F9B074" w:sz="8" w:space="0"/>
        <w:bottom w:val="single" w:color="F9B074" w:sz="8" w:space="0"/>
        <w:right w:val="single" w:color="F9B074" w:sz="8" w:space="0"/>
        <w:insideH w:val="single" w:color="F9B074" w:sz="8" w:space="0"/>
        <w:insideV w:val="single" w:color="F9B074" w:sz="8" w:space="0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207">
    <w:name w:val="Medium Grid 2"/>
    <w:basedOn w:val="12"/>
    <w:uiPriority w:val="68"/>
    <w:rPr>
      <w:rFonts w:ascii="SimSun" w:hAnsi="SimSun" w:eastAsia="Courier New" w:cs="Times New Roman"/>
      <w:color w:val="000000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08">
    <w:name w:val="Medium Grid 2 Accent 1"/>
    <w:basedOn w:val="12"/>
    <w:uiPriority w:val="68"/>
    <w:rPr>
      <w:rFonts w:ascii="SimSun" w:hAnsi="SimSun" w:eastAsia="Courier New" w:cs="Times New Roman"/>
      <w:color w:val="000000"/>
    </w:rPr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  <w:insideH w:val="single" w:color="4F81BD" w:sz="8" w:space="0"/>
        <w:insideV w:val="single" w:color="4F81BD" w:sz="8" w:space="0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209">
    <w:name w:val="Medium Grid 2 Accent 2"/>
    <w:basedOn w:val="12"/>
    <w:uiPriority w:val="68"/>
    <w:rPr>
      <w:rFonts w:ascii="SimSun" w:hAnsi="SimSun" w:eastAsia="Courier New" w:cs="Times New Roman"/>
      <w:color w:val="000000"/>
    </w:rPr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  <w:insideH w:val="single" w:color="C0504D" w:sz="8" w:space="0"/>
        <w:insideV w:val="single" w:color="C0504D" w:sz="8" w:space="0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210">
    <w:name w:val="Medium Grid 2 Accent 3"/>
    <w:basedOn w:val="12"/>
    <w:uiPriority w:val="68"/>
    <w:rPr>
      <w:rFonts w:ascii="SimSun" w:hAnsi="SimSun" w:eastAsia="Courier New" w:cs="Times New Roman"/>
      <w:color w:val="000000"/>
    </w:rPr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  <w:insideH w:val="single" w:color="9BBB59" w:sz="8" w:space="0"/>
        <w:insideV w:val="single" w:color="9BBB59" w:sz="8" w:space="0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211">
    <w:name w:val="Medium Grid 2 Accent 4"/>
    <w:basedOn w:val="12"/>
    <w:uiPriority w:val="68"/>
    <w:rPr>
      <w:rFonts w:ascii="SimSun" w:hAnsi="SimSun" w:eastAsia="Courier New" w:cs="Times New Roman"/>
      <w:color w:val="000000"/>
    </w:rPr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  <w:insideH w:val="single" w:color="8064A2" w:sz="8" w:space="0"/>
        <w:insideV w:val="single" w:color="8064A2" w:sz="8" w:space="0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212">
    <w:name w:val="Medium Grid 2 Accent 5"/>
    <w:basedOn w:val="12"/>
    <w:uiPriority w:val="68"/>
    <w:rPr>
      <w:rFonts w:ascii="SimSun" w:hAnsi="SimSun" w:eastAsia="Courier New" w:cs="Times New Roman"/>
      <w:color w:val="000000"/>
    </w:rPr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  <w:insideH w:val="single" w:color="4BACC6" w:sz="8" w:space="0"/>
        <w:insideV w:val="single" w:color="4BACC6" w:sz="8" w:space="0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213">
    <w:name w:val="Medium Grid 2 Accent 6"/>
    <w:basedOn w:val="12"/>
    <w:uiPriority w:val="68"/>
    <w:rPr>
      <w:rFonts w:ascii="SimSun" w:hAnsi="SimSun" w:eastAsia="Courier New" w:cs="Times New Roman"/>
      <w:color w:val="000000"/>
    </w:rPr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  <w:insideH w:val="single" w:color="F79646" w:sz="8" w:space="0"/>
        <w:insideV w:val="single" w:color="F79646" w:sz="8" w:space="0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214">
    <w:name w:val="Medium Grid 3"/>
    <w:basedOn w:val="12"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808080"/>
      </w:tcPr>
    </w:tblStylePr>
  </w:style>
  <w:style w:type="table" w:styleId="215">
    <w:name w:val="Medium Grid 3 Accent 1"/>
    <w:basedOn w:val="12"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A7BFDE"/>
      </w:tcPr>
    </w:tblStylePr>
  </w:style>
  <w:style w:type="table" w:styleId="216">
    <w:name w:val="Medium Grid 3 Accent 2"/>
    <w:basedOn w:val="12"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DFA7A6"/>
      </w:tcPr>
    </w:tblStylePr>
  </w:style>
  <w:style w:type="table" w:styleId="217">
    <w:name w:val="Medium Grid 3 Accent 3"/>
    <w:basedOn w:val="12"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CDDDAC"/>
      </w:tcPr>
    </w:tblStylePr>
  </w:style>
  <w:style w:type="table" w:styleId="218">
    <w:name w:val="Medium Grid 3 Accent 4"/>
    <w:basedOn w:val="12"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BFB1D0"/>
      </w:tcPr>
    </w:tblStylePr>
  </w:style>
  <w:style w:type="table" w:styleId="219">
    <w:name w:val="Medium Grid 3 Accent 5"/>
    <w:basedOn w:val="12"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A5D5E2"/>
      </w:tcPr>
    </w:tblStylePr>
  </w:style>
  <w:style w:type="table" w:styleId="220">
    <w:name w:val="Medium Grid 3 Accent 6"/>
    <w:basedOn w:val="12"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FBCAA2"/>
      </w:tcPr>
    </w:tblStylePr>
  </w:style>
  <w:style w:type="table" w:styleId="221">
    <w:name w:val="Dark List"/>
    <w:basedOn w:val="12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222">
    <w:name w:val="Dark List Accent 1"/>
    <w:basedOn w:val="12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223">
    <w:name w:val="Dark List Accent 2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224">
    <w:name w:val="Dark List Accent 3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225">
    <w:name w:val="Dark List Accent 4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226">
    <w:name w:val="Dark List Accent 5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227">
    <w:name w:val="Dark List Accent 6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styleId="228">
    <w:name w:val="Colorful Shading"/>
    <w:basedOn w:val="12"/>
    <w:qFormat/>
    <w:uiPriority w:val="71"/>
    <w:rPr>
      <w:color w:val="000000"/>
    </w:rPr>
    <w:tblPr>
      <w:tblBorders>
        <w:top w:val="single" w:color="C0504D" w:sz="24" w:space="0"/>
        <w:left w:val="single" w:color="000000" w:sz="4" w:space="0"/>
        <w:bottom w:val="single" w:color="000000" w:sz="4" w:space="0"/>
        <w:right w:val="single" w:color="000000" w:sz="4" w:space="0"/>
        <w:insideH w:val="single" w:color="FFFFFF" w:sz="4" w:space="0"/>
        <w:insideV w:val="single" w:color="FFFFFF" w:sz="4" w:space="0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29">
    <w:name w:val="Colorful Shading Accent 1"/>
    <w:basedOn w:val="12"/>
    <w:uiPriority w:val="71"/>
    <w:rPr>
      <w:color w:val="000000"/>
    </w:rPr>
    <w:tblPr>
      <w:tblBorders>
        <w:top w:val="single" w:color="C0504D" w:sz="24" w:space="0"/>
        <w:left w:val="single" w:color="4F81BD" w:sz="4" w:space="0"/>
        <w:bottom w:val="single" w:color="4F81BD" w:sz="4" w:space="0"/>
        <w:right w:val="single" w:color="4F81BD" w:sz="4" w:space="0"/>
        <w:insideH w:val="single" w:color="FFFFFF" w:sz="4" w:space="0"/>
        <w:insideV w:val="single" w:color="FFFFFF" w:sz="4" w:space="0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0">
    <w:name w:val="Colorful Shading Accent 2"/>
    <w:basedOn w:val="12"/>
    <w:qFormat/>
    <w:uiPriority w:val="71"/>
    <w:rPr>
      <w:color w:val="000000"/>
    </w:rPr>
    <w:tblPr>
      <w:tblBorders>
        <w:top w:val="single" w:color="C0504D" w:sz="24" w:space="0"/>
        <w:left w:val="single" w:color="C0504D" w:sz="4" w:space="0"/>
        <w:bottom w:val="single" w:color="C0504D" w:sz="4" w:space="0"/>
        <w:right w:val="single" w:color="C0504D" w:sz="4" w:space="0"/>
        <w:insideH w:val="single" w:color="FFFFFF" w:sz="4" w:space="0"/>
        <w:insideV w:val="single" w:color="FFFFFF" w:sz="4" w:space="0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1">
    <w:name w:val="Colorful Shading Accent 3"/>
    <w:basedOn w:val="12"/>
    <w:qFormat/>
    <w:uiPriority w:val="71"/>
    <w:rPr>
      <w:color w:val="000000"/>
    </w:rPr>
    <w:tblPr>
      <w:tblBorders>
        <w:top w:val="single" w:color="8064A2" w:sz="24" w:space="0"/>
        <w:left w:val="single" w:color="9BBB59" w:sz="4" w:space="0"/>
        <w:bottom w:val="single" w:color="9BBB59" w:sz="4" w:space="0"/>
        <w:right w:val="single" w:color="9BBB59" w:sz="4" w:space="0"/>
        <w:insideH w:val="single" w:color="FFFFFF" w:sz="4" w:space="0"/>
        <w:insideV w:val="single" w:color="FFFFFF" w:sz="4" w:space="0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single" w:color="8064A2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232">
    <w:name w:val="Colorful Shading Accent 4"/>
    <w:basedOn w:val="12"/>
    <w:qFormat/>
    <w:uiPriority w:val="71"/>
    <w:rPr>
      <w:color w:val="000000"/>
    </w:rPr>
    <w:tblPr>
      <w:tblBorders>
        <w:top w:val="single" w:color="9BBB59" w:sz="24" w:space="0"/>
        <w:left w:val="single" w:color="8064A2" w:sz="4" w:space="0"/>
        <w:bottom w:val="single" w:color="8064A2" w:sz="4" w:space="0"/>
        <w:right w:val="single" w:color="8064A2" w:sz="4" w:space="0"/>
        <w:insideH w:val="single" w:color="FFFFFF" w:sz="4" w:space="0"/>
        <w:insideV w:val="single" w:color="FFFFFF" w:sz="4" w:space="0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single" w:color="9BBB59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3">
    <w:name w:val="Colorful Shading Accent 5"/>
    <w:basedOn w:val="12"/>
    <w:uiPriority w:val="71"/>
    <w:rPr>
      <w:color w:val="000000"/>
    </w:rPr>
    <w:tblPr>
      <w:tblBorders>
        <w:top w:val="single" w:color="F79646" w:sz="24" w:space="0"/>
        <w:left w:val="single" w:color="4BACC6" w:sz="4" w:space="0"/>
        <w:bottom w:val="single" w:color="4BACC6" w:sz="4" w:space="0"/>
        <w:right w:val="single" w:color="4BACC6" w:sz="4" w:space="0"/>
        <w:insideH w:val="single" w:color="FFFFFF" w:sz="4" w:space="0"/>
        <w:insideV w:val="single" w:color="FFFFFF" w:sz="4" w:space="0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single" w:color="F7964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4">
    <w:name w:val="Colorful Shading Accent 6"/>
    <w:basedOn w:val="12"/>
    <w:uiPriority w:val="71"/>
    <w:rPr>
      <w:color w:val="000000"/>
    </w:rPr>
    <w:tblPr>
      <w:tblBorders>
        <w:top w:val="single" w:color="4BACC6" w:sz="24" w:space="0"/>
        <w:left w:val="single" w:color="F79646" w:sz="4" w:space="0"/>
        <w:bottom w:val="single" w:color="F79646" w:sz="4" w:space="0"/>
        <w:right w:val="single" w:color="F79646" w:sz="4" w:space="0"/>
        <w:insideH w:val="single" w:color="FFFFFF" w:sz="4" w:space="0"/>
        <w:insideV w:val="single" w:color="FFFFFF" w:sz="4" w:space="0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single" w:color="4BACC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5">
    <w:name w:val="Colorful List"/>
    <w:basedOn w:val="12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236">
    <w:name w:val="Colorful List Accent 1"/>
    <w:basedOn w:val="12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237">
    <w:name w:val="Colorful List Accent 2"/>
    <w:basedOn w:val="12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238">
    <w:name w:val="Colorful List Accent 3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239">
    <w:name w:val="Colorful List Accent 4"/>
    <w:basedOn w:val="12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240">
    <w:name w:val="Colorful List Accent 5"/>
    <w:basedOn w:val="12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241">
    <w:name w:val="Colorful List Accent 6"/>
    <w:basedOn w:val="12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242">
    <w:name w:val="Colorful Grid"/>
    <w:basedOn w:val="12"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243">
    <w:name w:val="Colorful Grid Accent 1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44">
    <w:name w:val="Colorful Grid Accent 2"/>
    <w:basedOn w:val="12"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245">
    <w:name w:val="Colorful Grid Accent 3"/>
    <w:basedOn w:val="12"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246">
    <w:name w:val="Colorful Grid Accent 4"/>
    <w:basedOn w:val="12"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247">
    <w:name w:val="Colorful Grid Accent 5"/>
    <w:basedOn w:val="12"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248">
    <w:name w:val="Colorful Grid Accent 6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2026-03-24T04:40:00Z</dcterms:created>
  <dc:creator>Thụy Hiền Phan</dc:creator>
  <cp:lastModifiedBy>Thụy Hiền Phan</cp:lastModifiedBy>
  <dcterms:modified xsi:type="dcterms:W3CDTF">2026-03-24T04:41:45Z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1033-12.1.0.25242</vt:lpwstr>
  </property>
  <property fmtid="{D5CDD505-2E9C-101B-9397-08002B2CF9AE}" pid="3" name="ICV">
    <vt:lpwstr>2797F751FDE14BACBF2B7B7FD8DE5583_11</vt:lpwstr>
  </property>
  <property fmtid="{D5CDD505-2E9C-101B-9397-08002B2CF9AE}" pid="4" name="KSOTemplateDocerSaveRecord">
    <vt:lpwstr>eyJoZGlkIjoiYmJlOTA3OGZiZmMwMDExNzM3MmI5YjU5MTQ5NGRhZTYiLCJ1c2VySWQiOiIxMzkyMDg1MjcxMDM0In0=</vt:lpwstr>
  </property>
</Properties>
</file>